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>
      <w:pPr>
        <w:jc w:val="center"/>
      </w:pPr>
      <w:r>
        <w:rPr>
          <w:rFonts w:ascii="华文行楷" w:hAnsi="华文行楷" w:eastAsia="华文行楷" w:cs="华文行楷"/>
          <w:b/>
          <w:sz w:val="96"/>
        </w:rPr>
        <w:t>长安大学</w:t>
      </w:r>
    </w:p>
    <w:p/>
    <w:p/>
    <w:p>
      <w:pPr>
        <w:jc w:val="center"/>
      </w:pPr>
      <w:r>
        <w:rPr>
          <w:rFonts w:ascii="黑体" w:hAnsi="黑体" w:eastAsia="黑体" w:cs="黑体"/>
          <w:b/>
          <w:sz w:val="52"/>
        </w:rPr>
        <w:t>计算方法课程上机报告</w:t>
      </w:r>
    </w:p>
    <w:p/>
    <w:p/>
    <w:p/>
    <w:p>
      <w:pPr>
        <w:spacing w:after="280"/>
        <w:ind w:left="2551"/>
      </w:pPr>
      <w:r>
        <w:rPr>
          <w:rFonts w:ascii="楷体" w:hAnsi="楷体" w:eastAsia="楷体" w:cs="楷体"/>
          <w:b w:val="0"/>
          <w:sz w:val="32"/>
        </w:rPr>
        <w:t>学　　院：</w:t>
      </w:r>
      <w:r>
        <w:rPr>
          <w:rFonts w:ascii="楷体" w:hAnsi="楷体" w:eastAsia="楷体" w:cs="楷体"/>
          <w:b w:val="0"/>
          <w:sz w:val="32"/>
          <w:u w:val="single"/>
        </w:rPr>
        <w:t xml:space="preserve">　　　　　　　</w:t>
      </w:r>
    </w:p>
    <w:p>
      <w:pPr>
        <w:spacing w:after="280"/>
        <w:ind w:left="2551"/>
      </w:pPr>
      <w:r>
        <w:rPr>
          <w:rFonts w:ascii="楷体" w:hAnsi="楷体" w:eastAsia="楷体" w:cs="楷体"/>
          <w:b w:val="0"/>
          <w:sz w:val="32"/>
        </w:rPr>
        <w:t>专　　业：</w:t>
      </w:r>
      <w:r>
        <w:rPr>
          <w:rFonts w:ascii="楷体" w:hAnsi="楷体" w:eastAsia="楷体" w:cs="楷体"/>
          <w:b w:val="0"/>
          <w:sz w:val="32"/>
          <w:u w:val="single"/>
        </w:rPr>
        <w:t xml:space="preserve">　　　　　　　</w:t>
      </w:r>
    </w:p>
    <w:p>
      <w:pPr>
        <w:spacing w:after="280"/>
        <w:ind w:left="2551"/>
      </w:pPr>
      <w:r>
        <w:rPr>
          <w:rFonts w:ascii="楷体" w:hAnsi="楷体" w:eastAsia="楷体" w:cs="楷体"/>
          <w:b w:val="0"/>
          <w:sz w:val="32"/>
        </w:rPr>
        <w:t>姓　　名：</w:t>
      </w:r>
      <w:r>
        <w:rPr>
          <w:rFonts w:ascii="楷体" w:hAnsi="楷体" w:eastAsia="楷体" w:cs="楷体"/>
          <w:b w:val="0"/>
          <w:sz w:val="32"/>
          <w:u w:val="single"/>
        </w:rPr>
        <w:t xml:space="preserve">　　　　　　　</w:t>
      </w:r>
    </w:p>
    <w:p>
      <w:pPr>
        <w:spacing w:after="280"/>
        <w:ind w:left="2551"/>
      </w:pPr>
      <w:r>
        <w:rPr>
          <w:rFonts w:ascii="楷体" w:hAnsi="楷体" w:eastAsia="楷体" w:cs="楷体"/>
          <w:b w:val="0"/>
          <w:sz w:val="32"/>
        </w:rPr>
        <w:t>学　　号：</w:t>
      </w:r>
      <w:r>
        <w:rPr>
          <w:rFonts w:ascii="楷体" w:hAnsi="楷体" w:eastAsia="楷体" w:cs="楷体"/>
          <w:b w:val="0"/>
          <w:sz w:val="32"/>
          <w:u w:val="single"/>
        </w:rPr>
        <w:t xml:space="preserve">　　　　　　　</w:t>
      </w:r>
    </w:p>
    <w:p>
      <w:pPr>
        <w:spacing w:after="280"/>
        <w:ind w:left="2551"/>
      </w:pPr>
      <w:r>
        <w:rPr>
          <w:rFonts w:ascii="楷体" w:hAnsi="楷体" w:eastAsia="楷体" w:cs="楷体"/>
          <w:b w:val="0"/>
          <w:sz w:val="32"/>
        </w:rPr>
        <w:t>指导教师：</w:t>
      </w:r>
      <w:r>
        <w:rPr>
          <w:rFonts w:ascii="楷体" w:hAnsi="楷体" w:eastAsia="楷体" w:cs="楷体"/>
          <w:b w:val="0"/>
          <w:sz w:val="32"/>
        </w:rPr>
        <w:t>高普阳</w:t>
      </w:r>
    </w:p>
    <w:p>
      <w:pPr>
        <w:spacing w:after="280"/>
        <w:ind w:left="2551"/>
      </w:pPr>
      <w:r>
        <w:rPr>
          <w:rFonts w:ascii="楷体" w:hAnsi="楷体" w:eastAsia="楷体" w:cs="楷体"/>
          <w:b w:val="0"/>
          <w:sz w:val="32"/>
        </w:rPr>
        <w:t>完成时间：</w:t>
      </w:r>
      <w:r>
        <w:rPr>
          <w:rFonts w:ascii="楷体" w:hAnsi="楷体" w:eastAsia="楷体" w:cs="楷体"/>
          <w:b w:val="0"/>
          <w:sz w:val="32"/>
          <w:u w:val="single"/>
        </w:rPr>
        <w:t xml:space="preserve">　　　　　　　</w:t>
      </w:r>
    </w:p>
    <w:p>
      <w:pPr>
        <w:sectPr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>
      <w:pPr>
        <w:spacing w:line="360" w:lineRule="auto" w:after="80"/>
        <w:ind w:firstLine="480"/>
      </w:pPr>
      <w:r>
        <w:rPr>
          <w:rFonts w:ascii="宋体" w:hAnsi="宋体" w:eastAsia="宋体" w:cs="宋体"/>
          <w:b w:val="0"/>
          <w:sz w:val="24"/>
        </w:rPr>
        <w:t>本次上机在 Python 3.13 + NumPy 环境下完成，下面四个数值计算问题分别给出算法流程、程序代码和运行结果。</w:t>
      </w:r>
    </w:p>
    <w:p>
      <w:pPr>
        <w:pStyle w:val="Heading1"/>
        <w:spacing w:before="240" w:after="120"/>
      </w:pPr>
      <w:r>
        <w:rPr>
          <w:rFonts w:ascii="黑体" w:hAnsi="黑体" w:eastAsia="黑体" w:cs="黑体"/>
          <w:b/>
          <w:color w:val="000000"/>
          <w:sz w:val="32"/>
        </w:rPr>
        <w:t>一、用高斯列主元消去法求解线性方程组</w:t>
      </w:r>
    </w:p>
    <w:p>
      <w:pPr>
        <w:spacing w:line="360" w:lineRule="auto" w:after="80"/>
        <w:ind w:firstLine="480"/>
      </w:pPr>
      <w:r>
        <w:rPr>
          <w:rFonts w:ascii="宋体" w:hAnsi="宋体" w:eastAsia="宋体" w:cs="宋体"/>
          <w:b w:val="0"/>
          <w:sz w:val="24"/>
        </w:rPr>
        <w:t>用高斯列主元消去法编程求解下列三元一次方程组：</w:t>
      </w:r>
    </w:p>
    <w:p>
      <w:pPr>
        <w:spacing w:before="40" w:after="40"/>
        <w:jc w:val="center"/>
      </w:pPr>
      <w:r>
        <w:rPr>
          <w:rFonts w:ascii="宋体" w:hAnsi="宋体" w:eastAsia="宋体" w:cs="宋体"/>
          <w:b w:val="0"/>
          <w:sz w:val="24"/>
        </w:rPr>
        <w:t>3x</w:t>
      </w:r>
      <w:r>
        <w:rPr>
          <w:rFonts w:ascii="宋体" w:hAnsi="宋体" w:eastAsia="宋体" w:cs="宋体"/>
          <w:b w:val="0"/>
          <w:sz w:val="24"/>
          <w:vertAlign w:val="subscript"/>
        </w:rPr>
        <w:t>1</w:t>
      </w:r>
      <w:r>
        <w:rPr>
          <w:rFonts w:ascii="宋体" w:hAnsi="宋体" w:eastAsia="宋体" w:cs="宋体"/>
          <w:b w:val="0"/>
          <w:sz w:val="24"/>
        </w:rPr>
        <w:t xml:space="preserve"> - x</w:t>
      </w:r>
      <w:r>
        <w:rPr>
          <w:rFonts w:ascii="宋体" w:hAnsi="宋体" w:eastAsia="宋体" w:cs="宋体"/>
          <w:b w:val="0"/>
          <w:sz w:val="24"/>
          <w:vertAlign w:val="subscript"/>
        </w:rPr>
        <w:t>2</w:t>
      </w:r>
      <w:r>
        <w:rPr>
          <w:rFonts w:ascii="宋体" w:hAnsi="宋体" w:eastAsia="宋体" w:cs="宋体"/>
          <w:b w:val="0"/>
          <w:sz w:val="24"/>
        </w:rPr>
        <w:t xml:space="preserve"> + 4x</w:t>
      </w:r>
      <w:r>
        <w:rPr>
          <w:rFonts w:ascii="宋体" w:hAnsi="宋体" w:eastAsia="宋体" w:cs="宋体"/>
          <w:b w:val="0"/>
          <w:sz w:val="24"/>
          <w:vertAlign w:val="subscript"/>
        </w:rPr>
        <w:t>3</w:t>
      </w:r>
      <w:r>
        <w:rPr>
          <w:rFonts w:ascii="宋体" w:hAnsi="宋体" w:eastAsia="宋体" w:cs="宋体"/>
          <w:b w:val="0"/>
          <w:sz w:val="24"/>
        </w:rPr>
        <w:t xml:space="preserve"> = 7</w:t>
      </w:r>
    </w:p>
    <w:p>
      <w:pPr>
        <w:spacing w:before="40" w:after="40"/>
        <w:jc w:val="center"/>
      </w:pPr>
      <w:r>
        <w:rPr>
          <w:rFonts w:ascii="宋体" w:hAnsi="宋体" w:eastAsia="宋体" w:cs="宋体"/>
          <w:b w:val="0"/>
          <w:sz w:val="24"/>
        </w:rPr>
        <w:t>-x</w:t>
      </w:r>
      <w:r>
        <w:rPr>
          <w:rFonts w:ascii="宋体" w:hAnsi="宋体" w:eastAsia="宋体" w:cs="宋体"/>
          <w:b w:val="0"/>
          <w:sz w:val="24"/>
          <w:vertAlign w:val="subscript"/>
        </w:rPr>
        <w:t>1</w:t>
      </w:r>
      <w:r>
        <w:rPr>
          <w:rFonts w:ascii="宋体" w:hAnsi="宋体" w:eastAsia="宋体" w:cs="宋体"/>
          <w:b w:val="0"/>
          <w:sz w:val="24"/>
        </w:rPr>
        <w:t xml:space="preserve"> + 2x</w:t>
      </w:r>
      <w:r>
        <w:rPr>
          <w:rFonts w:ascii="宋体" w:hAnsi="宋体" w:eastAsia="宋体" w:cs="宋体"/>
          <w:b w:val="0"/>
          <w:sz w:val="24"/>
          <w:vertAlign w:val="subscript"/>
        </w:rPr>
        <w:t>2</w:t>
      </w:r>
      <w:r>
        <w:rPr>
          <w:rFonts w:ascii="宋体" w:hAnsi="宋体" w:eastAsia="宋体" w:cs="宋体"/>
          <w:b w:val="0"/>
          <w:sz w:val="24"/>
        </w:rPr>
        <w:t xml:space="preserve"> - 2x</w:t>
      </w:r>
      <w:r>
        <w:rPr>
          <w:rFonts w:ascii="宋体" w:hAnsi="宋体" w:eastAsia="宋体" w:cs="宋体"/>
          <w:b w:val="0"/>
          <w:sz w:val="24"/>
          <w:vertAlign w:val="subscript"/>
        </w:rPr>
        <w:t>3</w:t>
      </w:r>
      <w:r>
        <w:rPr>
          <w:rFonts w:ascii="宋体" w:hAnsi="宋体" w:eastAsia="宋体" w:cs="宋体"/>
          <w:b w:val="0"/>
          <w:sz w:val="24"/>
        </w:rPr>
        <w:t xml:space="preserve"> = -1</w:t>
      </w:r>
    </w:p>
    <w:p>
      <w:pPr>
        <w:spacing w:before="40" w:after="40"/>
        <w:jc w:val="center"/>
      </w:pPr>
      <w:r>
        <w:rPr>
          <w:rFonts w:ascii="宋体" w:hAnsi="宋体" w:eastAsia="宋体" w:cs="宋体"/>
          <w:b w:val="0"/>
          <w:sz w:val="24"/>
        </w:rPr>
        <w:t>2x</w:t>
      </w:r>
      <w:r>
        <w:rPr>
          <w:rFonts w:ascii="宋体" w:hAnsi="宋体" w:eastAsia="宋体" w:cs="宋体"/>
          <w:b w:val="0"/>
          <w:sz w:val="24"/>
          <w:vertAlign w:val="subscript"/>
        </w:rPr>
        <w:t>1</w:t>
      </w:r>
      <w:r>
        <w:rPr>
          <w:rFonts w:ascii="宋体" w:hAnsi="宋体" w:eastAsia="宋体" w:cs="宋体"/>
          <w:b w:val="0"/>
          <w:sz w:val="24"/>
        </w:rPr>
        <w:t xml:space="preserve"> - 3x</w:t>
      </w:r>
      <w:r>
        <w:rPr>
          <w:rFonts w:ascii="宋体" w:hAnsi="宋体" w:eastAsia="宋体" w:cs="宋体"/>
          <w:b w:val="0"/>
          <w:sz w:val="24"/>
          <w:vertAlign w:val="subscript"/>
        </w:rPr>
        <w:t>2</w:t>
      </w:r>
      <w:r>
        <w:rPr>
          <w:rFonts w:ascii="宋体" w:hAnsi="宋体" w:eastAsia="宋体" w:cs="宋体"/>
          <w:b w:val="0"/>
          <w:sz w:val="24"/>
        </w:rPr>
        <w:t xml:space="preserve"> - 2x</w:t>
      </w:r>
      <w:r>
        <w:rPr>
          <w:rFonts w:ascii="宋体" w:hAnsi="宋体" w:eastAsia="宋体" w:cs="宋体"/>
          <w:b w:val="0"/>
          <w:sz w:val="24"/>
          <w:vertAlign w:val="subscript"/>
        </w:rPr>
        <w:t>3</w:t>
      </w:r>
      <w:r>
        <w:rPr>
          <w:rFonts w:ascii="宋体" w:hAnsi="宋体" w:eastAsia="宋体" w:cs="宋体"/>
          <w:b w:val="0"/>
          <w:sz w:val="24"/>
        </w:rPr>
        <w:t xml:space="preserve"> = 0</w:t>
      </w:r>
    </w:p>
    <w:p>
      <w:pPr>
        <w:pStyle w:val="Heading2"/>
        <w:spacing w:before="240" w:after="120"/>
      </w:pPr>
      <w:r>
        <w:rPr>
          <w:rFonts w:ascii="黑体" w:hAnsi="黑体" w:eastAsia="黑体" w:cs="黑体"/>
          <w:b/>
          <w:color w:val="000000"/>
          <w:sz w:val="26"/>
        </w:rPr>
        <w:t>（1）算法流程</w:t>
      </w:r>
    </w:p>
    <w:p>
      <w:pPr>
        <w:spacing w:line="360" w:lineRule="auto" w:after="80"/>
        <w:ind w:firstLine="480"/>
      </w:pPr>
      <w:r>
        <w:rPr>
          <w:rFonts w:ascii="宋体" w:hAnsi="宋体" w:eastAsia="宋体" w:cs="宋体"/>
          <w:b w:val="0"/>
          <w:sz w:val="24"/>
        </w:rPr>
        <w:t>1. 输入系数矩阵 A 和右端向量 b，记方程组的阶数为 n。</w:t>
      </w:r>
    </w:p>
    <w:p>
      <w:pPr>
        <w:spacing w:line="360" w:lineRule="auto" w:after="80"/>
        <w:ind w:firstLine="480"/>
      </w:pPr>
      <w:r>
        <w:rPr>
          <w:rFonts w:ascii="宋体" w:hAnsi="宋体" w:eastAsia="宋体" w:cs="宋体"/>
          <w:b w:val="0"/>
          <w:sz w:val="24"/>
        </w:rPr>
        <w:t>2. 对第 k 列（k = 1, 2, …, n-1），在该列对角线及以下元素中选出绝对值最大的元素作为主元，把它所在的行与第 k 行交换，同时交换 b 中对应的两个分量，以减小舍入误差。</w:t>
      </w:r>
    </w:p>
    <w:p>
      <w:pPr>
        <w:spacing w:line="360" w:lineRule="auto" w:after="80"/>
        <w:ind w:firstLine="480"/>
      </w:pPr>
      <w:r>
        <w:rPr>
          <w:rFonts w:ascii="宋体" w:hAnsi="宋体" w:eastAsia="宋体" w:cs="宋体"/>
          <w:b w:val="0"/>
          <w:sz w:val="24"/>
        </w:rPr>
        <w:t>3. 消元：对第 k 行下方的每一行 i，计算乘数 m = a(i,k) / a(k,k)，令第 i 行减去 m 倍的第 k 行，使第 k 列对角线以下的元素全部化为 0。</w:t>
      </w:r>
    </w:p>
    <w:p>
      <w:pPr>
        <w:spacing w:line="360" w:lineRule="auto" w:after="80"/>
        <w:ind w:firstLine="480"/>
      </w:pPr>
      <w:r>
        <w:rPr>
          <w:rFonts w:ascii="宋体" w:hAnsi="宋体" w:eastAsia="宋体" w:cs="宋体"/>
          <w:b w:val="0"/>
          <w:sz w:val="24"/>
        </w:rPr>
        <w:t>4. 重复第 2、3 步，直到把 A 化为上三角矩阵。</w:t>
      </w:r>
    </w:p>
    <w:p>
      <w:pPr>
        <w:spacing w:line="360" w:lineRule="auto" w:after="80"/>
        <w:ind w:firstLine="480"/>
      </w:pPr>
      <w:r>
        <w:rPr>
          <w:rFonts w:ascii="宋体" w:hAnsi="宋体" w:eastAsia="宋体" w:cs="宋体"/>
          <w:b w:val="0"/>
          <w:sz w:val="24"/>
        </w:rPr>
        <w:t>5. 回代：从最后一个方程开始，依次求出 x</w:t>
      </w:r>
      <w:r>
        <w:rPr>
          <w:rFonts w:ascii="宋体" w:hAnsi="宋体" w:eastAsia="宋体" w:cs="宋体"/>
          <w:b w:val="0"/>
          <w:sz w:val="24"/>
          <w:vertAlign w:val="subscript"/>
        </w:rPr>
        <w:t>n</w:t>
      </w:r>
      <w:r>
        <w:rPr>
          <w:rFonts w:ascii="宋体" w:hAnsi="宋体" w:eastAsia="宋体" w:cs="宋体"/>
          <w:b w:val="0"/>
          <w:sz w:val="24"/>
        </w:rPr>
        <w:t>, x</w:t>
      </w:r>
      <w:r>
        <w:rPr>
          <w:rFonts w:ascii="宋体" w:hAnsi="宋体" w:eastAsia="宋体" w:cs="宋体"/>
          <w:b w:val="0"/>
          <w:sz w:val="24"/>
          <w:vertAlign w:val="subscript"/>
        </w:rPr>
        <w:t>n-1</w:t>
      </w:r>
      <w:r>
        <w:rPr>
          <w:rFonts w:ascii="宋体" w:hAnsi="宋体" w:eastAsia="宋体" w:cs="宋体"/>
          <w:b w:val="0"/>
          <w:sz w:val="24"/>
        </w:rPr>
        <w:t>, …, x</w:t>
      </w:r>
      <w:r>
        <w:rPr>
          <w:rFonts w:ascii="宋体" w:hAnsi="宋体" w:eastAsia="宋体" w:cs="宋体"/>
          <w:b w:val="0"/>
          <w:sz w:val="24"/>
          <w:vertAlign w:val="subscript"/>
        </w:rPr>
        <w:t>1</w:t>
      </w:r>
      <w:r>
        <w:rPr>
          <w:rFonts w:ascii="宋体" w:hAnsi="宋体" w:eastAsia="宋体" w:cs="宋体"/>
          <w:b w:val="0"/>
          <w:sz w:val="24"/>
        </w:rPr>
        <w:t>。</w:t>
      </w:r>
    </w:p>
    <w:p>
      <w:pPr>
        <w:spacing w:line="360" w:lineRule="auto" w:after="80"/>
        <w:ind w:firstLine="480"/>
      </w:pPr>
      <w:r>
        <w:rPr>
          <w:rFonts w:ascii="宋体" w:hAnsi="宋体" w:eastAsia="宋体" w:cs="宋体"/>
          <w:b w:val="0"/>
          <w:sz w:val="24"/>
        </w:rPr>
        <w:t>6. 输出方程组的解。</w:t>
      </w:r>
    </w:p>
    <w:p>
      <w:pPr>
        <w:pStyle w:val="Heading2"/>
        <w:spacing w:before="240" w:after="120"/>
      </w:pPr>
      <w:r>
        <w:rPr>
          <w:rFonts w:ascii="黑体" w:hAnsi="黑体" w:eastAsia="黑体" w:cs="黑体"/>
          <w:b/>
          <w:color w:val="000000"/>
          <w:sz w:val="26"/>
        </w:rPr>
        <w:t>（2）程序代码</w:t>
      </w:r>
    </w:p>
    <w:p>
      <w:pPr>
        <w:spacing w:line="360" w:lineRule="auto" w:after="80"/>
      </w:pPr>
      <w:r>
        <w:rPr>
          <w:rFonts w:ascii="宋体" w:hAnsi="宋体" w:eastAsia="宋体" w:cs="宋体"/>
          <w:b w:val="0"/>
          <w:sz w:val="21"/>
        </w:rPr>
        <w:t>程序文件：1_高斯列主元消去法.py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  <w:shd w:val="clear" w:fill="F7F7F7"/>
          </w:tcPr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import numpy as np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def gauss_pivot(A, b):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n = len(b)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A = A.astype(float).copy()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b = b.astype(float).copy()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for k in range(n - 1):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    # 选列主元：找第 k 列绝对值最大的行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    p = k + np.argmax(np.abs(A[k:, k]))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    if p != k: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        A[[k, p]] = A[[p, k]]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        b[k], b[p] = b[p], b[k]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    # 消元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    for i in range(k + 1, n):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        m = A[i, k] / A[k, k]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        A[i, k:] -= m * A[k, k:]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        b[i] -= m * b[k]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# 回代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x = np.zeros(n)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for i in range(n - 1, -1, -1):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    x[i] = (b[i] - A[i, i + 1:] @ x[i + 1:]) / A[i, i]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return x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A = np.array([[3, -1, 4],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          [-1, 2, -2],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          [2, -3, -2]], dtype=float)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b = np.array([7, -1, 0], dtype=float)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x = gauss_pivot(A, b)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print("高斯列主元消去法求解结果：")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for i in range(len(x)):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print("x%d = %.6f" % (i + 1, x[i]))</w:t>
            </w:r>
          </w:p>
        </w:tc>
      </w:tr>
    </w:tbl>
    <w:p>
      <w:pPr>
        <w:spacing w:after="40"/>
      </w:pPr>
    </w:p>
    <w:p>
      <w:pPr>
        <w:pStyle w:val="Heading2"/>
        <w:spacing w:before="240" w:after="120"/>
      </w:pPr>
      <w:r>
        <w:rPr>
          <w:rFonts w:ascii="黑体" w:hAnsi="黑体" w:eastAsia="黑体" w:cs="黑体"/>
          <w:b/>
          <w:color w:val="000000"/>
          <w:sz w:val="26"/>
        </w:rPr>
        <w:t>（3）结果展示</w:t>
      </w:r>
    </w:p>
    <w:p>
      <w:pPr>
        <w:keepNext/>
        <w:spacing w:line="360" w:lineRule="auto" w:after="80"/>
      </w:pPr>
      <w:r>
        <w:rPr>
          <w:rFonts w:ascii="宋体" w:hAnsi="宋体" w:eastAsia="宋体" w:cs="宋体"/>
          <w:b w:val="0"/>
          <w:sz w:val="22"/>
        </w:rPr>
        <w:t>程序运行输出如下：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rPr>
          <w:cantSplit/>
        </w:trPr>
        <w:tc>
          <w:tcPr>
            <w:tcW w:type="dxa" w:w="8640"/>
            <w:shd w:val="clear" w:fill="F7F7F7"/>
          </w:tcPr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高斯列主元消去法求解结果：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x1 = 2.000000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x2 = 1.000000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x3 = 0.500000</w:t>
            </w:r>
          </w:p>
        </w:tc>
      </w:tr>
    </w:tbl>
    <w:p>
      <w:pPr>
        <w:spacing w:after="40"/>
      </w:pPr>
    </w:p>
    <w:p>
      <w:pPr>
        <w:pStyle w:val="Heading1"/>
        <w:spacing w:before="240" w:after="120"/>
      </w:pPr>
      <w:r>
        <w:rPr>
          <w:rFonts w:ascii="黑体" w:hAnsi="黑体" w:eastAsia="黑体" w:cs="黑体"/>
          <w:b/>
          <w:color w:val="000000"/>
          <w:sz w:val="32"/>
        </w:rPr>
        <w:t>二、用雅可比与高斯-赛德尔迭代法求解线性方程组</w:t>
      </w:r>
    </w:p>
    <w:p>
      <w:pPr>
        <w:spacing w:line="360" w:lineRule="auto" w:after="80"/>
        <w:ind w:firstLine="480"/>
      </w:pPr>
      <w:r>
        <w:rPr>
          <w:rFonts w:ascii="宋体" w:hAnsi="宋体" w:eastAsia="宋体" w:cs="宋体"/>
          <w:b w:val="0"/>
          <w:sz w:val="24"/>
        </w:rPr>
        <w:t>用雅可比迭代法和高斯-赛德尔迭代法编程求下列方程组的近似解，取初始向量 x</w:t>
      </w:r>
      <w:r>
        <w:rPr>
          <w:rFonts w:ascii="宋体" w:hAnsi="宋体" w:eastAsia="宋体" w:cs="宋体"/>
          <w:b w:val="0"/>
          <w:sz w:val="24"/>
          <w:vertAlign w:val="superscript"/>
        </w:rPr>
        <w:t>(0)</w:t>
      </w:r>
      <w:r>
        <w:rPr>
          <w:rFonts w:ascii="宋体" w:hAnsi="宋体" w:eastAsia="宋体" w:cs="宋体"/>
          <w:b w:val="0"/>
          <w:sz w:val="24"/>
        </w:rPr>
        <w:t xml:space="preserve"> = (1, 1, 1)</w:t>
      </w:r>
      <w:r>
        <w:rPr>
          <w:rFonts w:ascii="宋体" w:hAnsi="宋体" w:eastAsia="宋体" w:cs="宋体"/>
          <w:b w:val="0"/>
          <w:sz w:val="24"/>
          <w:vertAlign w:val="superscript"/>
        </w:rPr>
        <w:t>T</w:t>
      </w:r>
      <w:r>
        <w:rPr>
          <w:rFonts w:ascii="宋体" w:hAnsi="宋体" w:eastAsia="宋体" w:cs="宋体"/>
          <w:b w:val="0"/>
          <w:sz w:val="24"/>
        </w:rPr>
        <w:t>，要求 ||x</w:t>
      </w:r>
      <w:r>
        <w:rPr>
          <w:rFonts w:ascii="宋体" w:hAnsi="宋体" w:eastAsia="宋体" w:cs="宋体"/>
          <w:b w:val="0"/>
          <w:sz w:val="24"/>
          <w:vertAlign w:val="superscript"/>
        </w:rPr>
        <w:t>(k+1)</w:t>
      </w:r>
      <w:r>
        <w:rPr>
          <w:rFonts w:ascii="宋体" w:hAnsi="宋体" w:eastAsia="宋体" w:cs="宋体"/>
          <w:b w:val="0"/>
          <w:sz w:val="24"/>
        </w:rPr>
        <w:t xml:space="preserve"> - x</w:t>
      </w:r>
      <w:r>
        <w:rPr>
          <w:rFonts w:ascii="宋体" w:hAnsi="宋体" w:eastAsia="宋体" w:cs="宋体"/>
          <w:b w:val="0"/>
          <w:sz w:val="24"/>
          <w:vertAlign w:val="superscript"/>
        </w:rPr>
        <w:t>(k)</w:t>
      </w:r>
      <w:r>
        <w:rPr>
          <w:rFonts w:ascii="宋体" w:hAnsi="宋体" w:eastAsia="宋体" w:cs="宋体"/>
          <w:b w:val="0"/>
          <w:sz w:val="24"/>
        </w:rPr>
        <w:t>||</w:t>
      </w:r>
      <w:r>
        <w:rPr>
          <w:rFonts w:ascii="宋体" w:hAnsi="宋体" w:eastAsia="宋体" w:cs="宋体"/>
          <w:b w:val="0"/>
          <w:sz w:val="24"/>
          <w:vertAlign w:val="subscript"/>
        </w:rPr>
        <w:t>∞</w:t>
      </w:r>
      <w:r>
        <w:rPr>
          <w:rFonts w:ascii="宋体" w:hAnsi="宋体" w:eastAsia="宋体" w:cs="宋体"/>
          <w:b w:val="0"/>
          <w:sz w:val="24"/>
        </w:rPr>
        <w:t xml:space="preserve"> &lt; 10</w:t>
      </w:r>
      <w:r>
        <w:rPr>
          <w:rFonts w:ascii="宋体" w:hAnsi="宋体" w:eastAsia="宋体" w:cs="宋体"/>
          <w:b w:val="0"/>
          <w:sz w:val="24"/>
          <w:vertAlign w:val="superscript"/>
        </w:rPr>
        <w:t>-5</w:t>
      </w:r>
      <w:r>
        <w:rPr>
          <w:rFonts w:ascii="宋体" w:hAnsi="宋体" w:eastAsia="宋体" w:cs="宋体"/>
          <w:b w:val="0"/>
          <w:sz w:val="24"/>
        </w:rPr>
        <w:t>：</w:t>
      </w:r>
    </w:p>
    <w:p>
      <w:pPr>
        <w:spacing w:before="40" w:after="40"/>
        <w:jc w:val="center"/>
      </w:pPr>
      <w:r>
        <w:rPr>
          <w:rFonts w:ascii="宋体" w:hAnsi="宋体" w:eastAsia="宋体" w:cs="宋体"/>
          <w:b w:val="0"/>
          <w:sz w:val="24"/>
        </w:rPr>
        <w:t>4x</w:t>
      </w:r>
      <w:r>
        <w:rPr>
          <w:rFonts w:ascii="宋体" w:hAnsi="宋体" w:eastAsia="宋体" w:cs="宋体"/>
          <w:b w:val="0"/>
          <w:sz w:val="24"/>
          <w:vertAlign w:val="subscript"/>
        </w:rPr>
        <w:t>1</w:t>
      </w:r>
      <w:r>
        <w:rPr>
          <w:rFonts w:ascii="宋体" w:hAnsi="宋体" w:eastAsia="宋体" w:cs="宋体"/>
          <w:b w:val="0"/>
          <w:sz w:val="24"/>
        </w:rPr>
        <w:t xml:space="preserve"> + 3x</w:t>
      </w:r>
      <w:r>
        <w:rPr>
          <w:rFonts w:ascii="宋体" w:hAnsi="宋体" w:eastAsia="宋体" w:cs="宋体"/>
          <w:b w:val="0"/>
          <w:sz w:val="24"/>
          <w:vertAlign w:val="subscript"/>
        </w:rPr>
        <w:t>2</w:t>
      </w:r>
      <w:r>
        <w:rPr>
          <w:rFonts w:ascii="宋体" w:hAnsi="宋体" w:eastAsia="宋体" w:cs="宋体"/>
          <w:b w:val="0"/>
          <w:sz w:val="24"/>
        </w:rPr>
        <w:t xml:space="preserve"> = 24</w:t>
      </w:r>
    </w:p>
    <w:p>
      <w:pPr>
        <w:spacing w:before="40" w:after="40"/>
        <w:jc w:val="center"/>
      </w:pPr>
      <w:r>
        <w:rPr>
          <w:rFonts w:ascii="宋体" w:hAnsi="宋体" w:eastAsia="宋体" w:cs="宋体"/>
          <w:b w:val="0"/>
          <w:sz w:val="24"/>
        </w:rPr>
        <w:t>3x</w:t>
      </w:r>
      <w:r>
        <w:rPr>
          <w:rFonts w:ascii="宋体" w:hAnsi="宋体" w:eastAsia="宋体" w:cs="宋体"/>
          <w:b w:val="0"/>
          <w:sz w:val="24"/>
          <w:vertAlign w:val="subscript"/>
        </w:rPr>
        <w:t>1</w:t>
      </w:r>
      <w:r>
        <w:rPr>
          <w:rFonts w:ascii="宋体" w:hAnsi="宋体" w:eastAsia="宋体" w:cs="宋体"/>
          <w:b w:val="0"/>
          <w:sz w:val="24"/>
        </w:rPr>
        <w:t xml:space="preserve"> + 4x</w:t>
      </w:r>
      <w:r>
        <w:rPr>
          <w:rFonts w:ascii="宋体" w:hAnsi="宋体" w:eastAsia="宋体" w:cs="宋体"/>
          <w:b w:val="0"/>
          <w:sz w:val="24"/>
          <w:vertAlign w:val="subscript"/>
        </w:rPr>
        <w:t>2</w:t>
      </w:r>
      <w:r>
        <w:rPr>
          <w:rFonts w:ascii="宋体" w:hAnsi="宋体" w:eastAsia="宋体" w:cs="宋体"/>
          <w:b w:val="0"/>
          <w:sz w:val="24"/>
        </w:rPr>
        <w:t xml:space="preserve"> - x</w:t>
      </w:r>
      <w:r>
        <w:rPr>
          <w:rFonts w:ascii="宋体" w:hAnsi="宋体" w:eastAsia="宋体" w:cs="宋体"/>
          <w:b w:val="0"/>
          <w:sz w:val="24"/>
          <w:vertAlign w:val="subscript"/>
        </w:rPr>
        <w:t>3</w:t>
      </w:r>
      <w:r>
        <w:rPr>
          <w:rFonts w:ascii="宋体" w:hAnsi="宋体" w:eastAsia="宋体" w:cs="宋体"/>
          <w:b w:val="0"/>
          <w:sz w:val="24"/>
        </w:rPr>
        <w:t xml:space="preserve"> = 30</w:t>
      </w:r>
    </w:p>
    <w:p>
      <w:pPr>
        <w:spacing w:before="40" w:after="40"/>
        <w:jc w:val="center"/>
      </w:pPr>
      <w:r>
        <w:rPr>
          <w:rFonts w:ascii="宋体" w:hAnsi="宋体" w:eastAsia="宋体" w:cs="宋体"/>
          <w:b w:val="0"/>
          <w:sz w:val="24"/>
        </w:rPr>
        <w:t>-x</w:t>
      </w:r>
      <w:r>
        <w:rPr>
          <w:rFonts w:ascii="宋体" w:hAnsi="宋体" w:eastAsia="宋体" w:cs="宋体"/>
          <w:b w:val="0"/>
          <w:sz w:val="24"/>
          <w:vertAlign w:val="subscript"/>
        </w:rPr>
        <w:t>2</w:t>
      </w:r>
      <w:r>
        <w:rPr>
          <w:rFonts w:ascii="宋体" w:hAnsi="宋体" w:eastAsia="宋体" w:cs="宋体"/>
          <w:b w:val="0"/>
          <w:sz w:val="24"/>
        </w:rPr>
        <w:t xml:space="preserve"> + 4x</w:t>
      </w:r>
      <w:r>
        <w:rPr>
          <w:rFonts w:ascii="宋体" w:hAnsi="宋体" w:eastAsia="宋体" w:cs="宋体"/>
          <w:b w:val="0"/>
          <w:sz w:val="24"/>
          <w:vertAlign w:val="subscript"/>
        </w:rPr>
        <w:t>3</w:t>
      </w:r>
      <w:r>
        <w:rPr>
          <w:rFonts w:ascii="宋体" w:hAnsi="宋体" w:eastAsia="宋体" w:cs="宋体"/>
          <w:b w:val="0"/>
          <w:sz w:val="24"/>
        </w:rPr>
        <w:t xml:space="preserve"> = -24</w:t>
      </w:r>
    </w:p>
    <w:p>
      <w:pPr>
        <w:pStyle w:val="Heading2"/>
        <w:spacing w:before="240" w:after="120"/>
      </w:pPr>
      <w:r>
        <w:rPr>
          <w:rFonts w:ascii="黑体" w:hAnsi="黑体" w:eastAsia="黑体" w:cs="黑体"/>
          <w:b/>
          <w:color w:val="000000"/>
          <w:sz w:val="26"/>
        </w:rPr>
        <w:t>（1）算法流程</w:t>
      </w:r>
    </w:p>
    <w:p>
      <w:pPr>
        <w:spacing w:line="360" w:lineRule="auto" w:after="80"/>
        <w:ind w:firstLine="480"/>
      </w:pPr>
      <w:r>
        <w:rPr>
          <w:rFonts w:ascii="宋体" w:hAnsi="宋体" w:eastAsia="宋体" w:cs="宋体"/>
          <w:b w:val="0"/>
          <w:sz w:val="24"/>
        </w:rPr>
        <w:t>1. 取初始向量 x</w:t>
      </w:r>
      <w:r>
        <w:rPr>
          <w:rFonts w:ascii="宋体" w:hAnsi="宋体" w:eastAsia="宋体" w:cs="宋体"/>
          <w:b w:val="0"/>
          <w:sz w:val="24"/>
          <w:vertAlign w:val="superscript"/>
        </w:rPr>
        <w:t>(0)</w:t>
      </w:r>
      <w:r>
        <w:rPr>
          <w:rFonts w:ascii="宋体" w:hAnsi="宋体" w:eastAsia="宋体" w:cs="宋体"/>
          <w:b w:val="0"/>
          <w:sz w:val="24"/>
        </w:rPr>
        <w:t xml:space="preserve"> = (1, 1, 1)</w:t>
      </w:r>
      <w:r>
        <w:rPr>
          <w:rFonts w:ascii="宋体" w:hAnsi="宋体" w:eastAsia="宋体" w:cs="宋体"/>
          <w:b w:val="0"/>
          <w:sz w:val="24"/>
          <w:vertAlign w:val="superscript"/>
        </w:rPr>
        <w:t>T</w:t>
      </w:r>
      <w:r>
        <w:rPr>
          <w:rFonts w:ascii="宋体" w:hAnsi="宋体" w:eastAsia="宋体" w:cs="宋体"/>
          <w:b w:val="0"/>
          <w:sz w:val="24"/>
        </w:rPr>
        <w:t>，给定精度 ε = 10</w:t>
      </w:r>
      <w:r>
        <w:rPr>
          <w:rFonts w:ascii="宋体" w:hAnsi="宋体" w:eastAsia="宋体" w:cs="宋体"/>
          <w:b w:val="0"/>
          <w:sz w:val="24"/>
          <w:vertAlign w:val="superscript"/>
        </w:rPr>
        <w:t>-5</w:t>
      </w:r>
      <w:r>
        <w:rPr>
          <w:rFonts w:ascii="宋体" w:hAnsi="宋体" w:eastAsia="宋体" w:cs="宋体"/>
          <w:b w:val="0"/>
          <w:sz w:val="24"/>
        </w:rPr>
        <w:t>。</w:t>
      </w:r>
    </w:p>
    <w:p>
      <w:pPr>
        <w:spacing w:line="360" w:lineRule="auto" w:after="80"/>
        <w:ind w:firstLine="480"/>
      </w:pPr>
      <w:r>
        <w:rPr>
          <w:rFonts w:ascii="宋体" w:hAnsi="宋体" w:eastAsia="宋体" w:cs="宋体"/>
          <w:b w:val="0"/>
          <w:sz w:val="24"/>
        </w:rPr>
        <w:t>2. 雅可比迭代：每次都用上一次的整组结果计算新的一组值，x</w:t>
      </w:r>
      <w:r>
        <w:rPr>
          <w:rFonts w:ascii="宋体" w:hAnsi="宋体" w:eastAsia="宋体" w:cs="宋体"/>
          <w:b w:val="0"/>
          <w:sz w:val="24"/>
          <w:vertAlign w:val="subscript"/>
        </w:rPr>
        <w:t>i</w:t>
      </w:r>
      <w:r>
        <w:rPr>
          <w:rFonts w:ascii="宋体" w:hAnsi="宋体" w:eastAsia="宋体" w:cs="宋体"/>
          <w:b w:val="0"/>
          <w:sz w:val="24"/>
          <w:vertAlign w:val="superscript"/>
        </w:rPr>
        <w:t>(k+1)</w:t>
      </w:r>
      <w:r>
        <w:rPr>
          <w:rFonts w:ascii="宋体" w:hAnsi="宋体" w:eastAsia="宋体" w:cs="宋体"/>
          <w:b w:val="0"/>
          <w:sz w:val="24"/>
        </w:rPr>
        <w:t xml:space="preserve"> = ( b</w:t>
      </w:r>
      <w:r>
        <w:rPr>
          <w:rFonts w:ascii="宋体" w:hAnsi="宋体" w:eastAsia="宋体" w:cs="宋体"/>
          <w:b w:val="0"/>
          <w:sz w:val="24"/>
          <w:vertAlign w:val="subscript"/>
        </w:rPr>
        <w:t>i</w:t>
      </w:r>
      <w:r>
        <w:rPr>
          <w:rFonts w:ascii="宋体" w:hAnsi="宋体" w:eastAsia="宋体" w:cs="宋体"/>
          <w:b w:val="0"/>
          <w:sz w:val="24"/>
        </w:rPr>
        <w:t xml:space="preserve"> - Σ(j≠i) a(i,j)·x</w:t>
      </w:r>
      <w:r>
        <w:rPr>
          <w:rFonts w:ascii="宋体" w:hAnsi="宋体" w:eastAsia="宋体" w:cs="宋体"/>
          <w:b w:val="0"/>
          <w:sz w:val="24"/>
          <w:vertAlign w:val="subscript"/>
        </w:rPr>
        <w:t>j</w:t>
      </w:r>
      <w:r>
        <w:rPr>
          <w:rFonts w:ascii="宋体" w:hAnsi="宋体" w:eastAsia="宋体" w:cs="宋体"/>
          <w:b w:val="0"/>
          <w:sz w:val="24"/>
          <w:vertAlign w:val="superscript"/>
        </w:rPr>
        <w:t>(k)</w:t>
      </w:r>
      <w:r>
        <w:rPr>
          <w:rFonts w:ascii="宋体" w:hAnsi="宋体" w:eastAsia="宋体" w:cs="宋体"/>
          <w:b w:val="0"/>
          <w:sz w:val="24"/>
        </w:rPr>
        <w:t xml:space="preserve"> ) / a(i,i)。</w:t>
      </w:r>
    </w:p>
    <w:p>
      <w:pPr>
        <w:spacing w:line="360" w:lineRule="auto" w:after="80"/>
        <w:ind w:firstLine="480"/>
      </w:pPr>
      <w:r>
        <w:rPr>
          <w:rFonts w:ascii="宋体" w:hAnsi="宋体" w:eastAsia="宋体" w:cs="宋体"/>
          <w:b w:val="0"/>
          <w:sz w:val="24"/>
        </w:rPr>
        <w:t>3. 高斯-赛德尔迭代：在求 x</w:t>
      </w:r>
      <w:r>
        <w:rPr>
          <w:rFonts w:ascii="宋体" w:hAnsi="宋体" w:eastAsia="宋体" w:cs="宋体"/>
          <w:b w:val="0"/>
          <w:sz w:val="24"/>
          <w:vertAlign w:val="subscript"/>
        </w:rPr>
        <w:t>i</w:t>
      </w:r>
      <w:r>
        <w:rPr>
          <w:rFonts w:ascii="宋体" w:hAnsi="宋体" w:eastAsia="宋体" w:cs="宋体"/>
          <w:b w:val="0"/>
          <w:sz w:val="24"/>
          <w:vertAlign w:val="superscript"/>
        </w:rPr>
        <w:t>(k+1)</w:t>
      </w:r>
      <w:r>
        <w:rPr>
          <w:rFonts w:ascii="宋体" w:hAnsi="宋体" w:eastAsia="宋体" w:cs="宋体"/>
          <w:b w:val="0"/>
          <w:sz w:val="24"/>
        </w:rPr>
        <w:t xml:space="preserve"> 时立即使用本轮已经算出的新分量 x</w:t>
      </w:r>
      <w:r>
        <w:rPr>
          <w:rFonts w:ascii="宋体" w:hAnsi="宋体" w:eastAsia="宋体" w:cs="宋体"/>
          <w:b w:val="0"/>
          <w:sz w:val="24"/>
          <w:vertAlign w:val="subscript"/>
        </w:rPr>
        <w:t>1</w:t>
      </w:r>
      <w:r>
        <w:rPr>
          <w:rFonts w:ascii="宋体" w:hAnsi="宋体" w:eastAsia="宋体" w:cs="宋体"/>
          <w:b w:val="0"/>
          <w:sz w:val="24"/>
          <w:vertAlign w:val="superscript"/>
        </w:rPr>
        <w:t>(k+1)</w:t>
      </w:r>
      <w:r>
        <w:rPr>
          <w:rFonts w:ascii="宋体" w:hAnsi="宋体" w:eastAsia="宋体" w:cs="宋体"/>
          <w:b w:val="0"/>
          <w:sz w:val="24"/>
        </w:rPr>
        <w:t>, …, x</w:t>
      </w:r>
      <w:r>
        <w:rPr>
          <w:rFonts w:ascii="宋体" w:hAnsi="宋体" w:eastAsia="宋体" w:cs="宋体"/>
          <w:b w:val="0"/>
          <w:sz w:val="24"/>
          <w:vertAlign w:val="subscript"/>
        </w:rPr>
        <w:t>i-1</w:t>
      </w:r>
      <w:r>
        <w:rPr>
          <w:rFonts w:ascii="宋体" w:hAnsi="宋体" w:eastAsia="宋体" w:cs="宋体"/>
          <w:b w:val="0"/>
          <w:sz w:val="24"/>
          <w:vertAlign w:val="superscript"/>
        </w:rPr>
        <w:t>(k+1)</w:t>
      </w:r>
      <w:r>
        <w:rPr>
          <w:rFonts w:ascii="宋体" w:hAnsi="宋体" w:eastAsia="宋体" w:cs="宋体"/>
          <w:b w:val="0"/>
          <w:sz w:val="24"/>
        </w:rPr>
        <w:t>，因此通常比雅可比迭代收敛更快。</w:t>
      </w:r>
    </w:p>
    <w:p>
      <w:pPr>
        <w:spacing w:line="360" w:lineRule="auto" w:after="80"/>
        <w:ind w:firstLine="480"/>
      </w:pPr>
      <w:r>
        <w:rPr>
          <w:rFonts w:ascii="宋体" w:hAnsi="宋体" w:eastAsia="宋体" w:cs="宋体"/>
          <w:b w:val="0"/>
          <w:sz w:val="24"/>
        </w:rPr>
        <w:t>4. 每迭代一次就计算相邻两次解的无穷范数 ||x</w:t>
      </w:r>
      <w:r>
        <w:rPr>
          <w:rFonts w:ascii="宋体" w:hAnsi="宋体" w:eastAsia="宋体" w:cs="宋体"/>
          <w:b w:val="0"/>
          <w:sz w:val="24"/>
          <w:vertAlign w:val="superscript"/>
        </w:rPr>
        <w:t>(k+1)</w:t>
      </w:r>
      <w:r>
        <w:rPr>
          <w:rFonts w:ascii="宋体" w:hAnsi="宋体" w:eastAsia="宋体" w:cs="宋体"/>
          <w:b w:val="0"/>
          <w:sz w:val="24"/>
        </w:rPr>
        <w:t xml:space="preserve"> - x</w:t>
      </w:r>
      <w:r>
        <w:rPr>
          <w:rFonts w:ascii="宋体" w:hAnsi="宋体" w:eastAsia="宋体" w:cs="宋体"/>
          <w:b w:val="0"/>
          <w:sz w:val="24"/>
          <w:vertAlign w:val="superscript"/>
        </w:rPr>
        <w:t>(k)</w:t>
      </w:r>
      <w:r>
        <w:rPr>
          <w:rFonts w:ascii="宋体" w:hAnsi="宋体" w:eastAsia="宋体" w:cs="宋体"/>
          <w:b w:val="0"/>
          <w:sz w:val="24"/>
        </w:rPr>
        <w:t>||</w:t>
      </w:r>
      <w:r>
        <w:rPr>
          <w:rFonts w:ascii="宋体" w:hAnsi="宋体" w:eastAsia="宋体" w:cs="宋体"/>
          <w:b w:val="0"/>
          <w:sz w:val="24"/>
          <w:vertAlign w:val="subscript"/>
        </w:rPr>
        <w:t>∞</w:t>
      </w:r>
      <w:r>
        <w:rPr>
          <w:rFonts w:ascii="宋体" w:hAnsi="宋体" w:eastAsia="宋体" w:cs="宋体"/>
          <w:b w:val="0"/>
          <w:sz w:val="24"/>
        </w:rPr>
        <w:t>，当它小于 ε 时停止迭代，并记录迭代次数。</w:t>
      </w:r>
    </w:p>
    <w:p>
      <w:pPr>
        <w:pStyle w:val="Heading2"/>
        <w:spacing w:before="240" w:after="120"/>
      </w:pPr>
      <w:r>
        <w:rPr>
          <w:rFonts w:ascii="黑体" w:hAnsi="黑体" w:eastAsia="黑体" w:cs="黑体"/>
          <w:b/>
          <w:color w:val="000000"/>
          <w:sz w:val="26"/>
        </w:rPr>
        <w:t>（2）程序代码</w:t>
      </w:r>
    </w:p>
    <w:p>
      <w:pPr>
        <w:spacing w:line="360" w:lineRule="auto" w:after="80"/>
      </w:pPr>
      <w:r>
        <w:rPr>
          <w:rFonts w:ascii="宋体" w:hAnsi="宋体" w:eastAsia="宋体" w:cs="宋体"/>
          <w:b w:val="0"/>
          <w:sz w:val="21"/>
        </w:rPr>
        <w:t>程序文件：2_雅可比与高斯赛德尔迭代法.py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  <w:shd w:val="clear" w:fill="F7F7F7"/>
          </w:tcPr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import numpy as np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def jacobi(A, b, x0, eps=1e-5, max_iter=100):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n = len(b)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x = x0.copy()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for it in range(1, max_iter + 1):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    x_new = np.zeros(n)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    for i in range(n):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        s = sum(A[i, j] * x[j] for j in range(n) if j != i)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        x_new[i] = (b[i] - s) / A[i, i]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    if np.max(np.abs(x_new - x)) &lt; eps: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        return x_new, it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    x = x_new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return x, max_iter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def gauss_seidel(A, b, x0, eps=1e-5, max_iter=100):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n = len(b)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x = x0.copy()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for it in range(1, max_iter + 1):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    x_old = x.copy()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    for i in range(n):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        s1 = sum(A[i, j] * x[j] for j in range(i))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        s2 = sum(A[i, j] * x[j] for j in range(i + 1, n))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        x[i] = (b[i] - s1 - s2) / A[i, i]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    if np.max(np.abs(x - x_old)) &lt; eps: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        return x, it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return x, max_iter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A = np.array([[4, 3, 0],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          [3, 4, -1],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          [0, -1, 4]], dtype=float)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b = np.array([24, 30, -24], dtype=float)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x0 = np.array([1, 1, 1], dtype=float)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xj, kj = jacobi(A, b, x0)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print("雅可比迭代法（迭代 %d 次）：" % kj)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for i in range(3):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print("x%d = %.6f" % (i + 1, xj[i]))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xg, kg = gauss_seidel(A, b, x0)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print("高斯-赛德尔迭代法（迭代 %d 次）：" % kg)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for i in range(3):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print("x%d = %.6f" % (i + 1, xg[i]))</w:t>
            </w:r>
          </w:p>
        </w:tc>
      </w:tr>
    </w:tbl>
    <w:p>
      <w:pPr>
        <w:spacing w:after="40"/>
      </w:pPr>
    </w:p>
    <w:p>
      <w:pPr>
        <w:pStyle w:val="Heading2"/>
        <w:spacing w:before="240" w:after="120"/>
      </w:pPr>
      <w:r>
        <w:rPr>
          <w:rFonts w:ascii="黑体" w:hAnsi="黑体" w:eastAsia="黑体" w:cs="黑体"/>
          <w:b/>
          <w:color w:val="000000"/>
          <w:sz w:val="26"/>
        </w:rPr>
        <w:t>（3）结果展示</w:t>
      </w:r>
    </w:p>
    <w:p>
      <w:pPr>
        <w:keepNext/>
        <w:spacing w:line="360" w:lineRule="auto" w:after="80"/>
      </w:pPr>
      <w:r>
        <w:rPr>
          <w:rFonts w:ascii="宋体" w:hAnsi="宋体" w:eastAsia="宋体" w:cs="宋体"/>
          <w:b w:val="0"/>
          <w:sz w:val="22"/>
        </w:rPr>
        <w:t>程序运行输出如下：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rPr>
          <w:cantSplit/>
        </w:trPr>
        <w:tc>
          <w:tcPr>
            <w:tcW w:type="dxa" w:w="8640"/>
            <w:shd w:val="clear" w:fill="F7F7F7"/>
          </w:tcPr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雅可比迭代法（迭代 58 次）：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x1 = 2.999996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x2 = 3.999996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x3 = -4.999999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高斯-赛德尔迭代法（迭代 22 次）：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x1 = 3.000012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x2 = 3.999990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x3 = -5.000002</w:t>
            </w:r>
          </w:p>
        </w:tc>
      </w:tr>
    </w:tbl>
    <w:p>
      <w:pPr>
        <w:spacing w:after="40"/>
      </w:pPr>
    </w:p>
    <w:p>
      <w:pPr>
        <w:pStyle w:val="Heading1"/>
        <w:spacing w:before="240" w:after="120"/>
      </w:pPr>
      <w:r>
        <w:rPr>
          <w:rFonts w:ascii="黑体" w:hAnsi="黑体" w:eastAsia="黑体" w:cs="黑体"/>
          <w:b/>
          <w:color w:val="000000"/>
          <w:sz w:val="32"/>
        </w:rPr>
        <w:t>三、用矩阵的 LU 三角分解法求解线性方程组</w:t>
      </w:r>
    </w:p>
    <w:p>
      <w:pPr>
        <w:spacing w:line="360" w:lineRule="auto" w:after="80"/>
        <w:ind w:firstLine="480"/>
      </w:pPr>
      <w:r>
        <w:rPr>
          <w:rFonts w:ascii="宋体" w:hAnsi="宋体" w:eastAsia="宋体" w:cs="宋体"/>
          <w:b w:val="0"/>
          <w:sz w:val="24"/>
        </w:rPr>
        <w:t>用矩阵的 LU 三角分解法（Doolittle 分解）编程求解下列四元一次方程组：</w:t>
      </w:r>
    </w:p>
    <w:p>
      <w:pPr>
        <w:spacing w:before="40" w:after="40"/>
        <w:jc w:val="center"/>
      </w:pPr>
      <w:r>
        <w:rPr>
          <w:rFonts w:ascii="宋体" w:hAnsi="宋体" w:eastAsia="宋体" w:cs="宋体"/>
          <w:b w:val="0"/>
          <w:sz w:val="24"/>
        </w:rPr>
        <w:t>6x</w:t>
      </w:r>
      <w:r>
        <w:rPr>
          <w:rFonts w:ascii="宋体" w:hAnsi="宋体" w:eastAsia="宋体" w:cs="宋体"/>
          <w:b w:val="0"/>
          <w:sz w:val="24"/>
          <w:vertAlign w:val="subscript"/>
        </w:rPr>
        <w:t>1</w:t>
      </w:r>
      <w:r>
        <w:rPr>
          <w:rFonts w:ascii="宋体" w:hAnsi="宋体" w:eastAsia="宋体" w:cs="宋体"/>
          <w:b w:val="0"/>
          <w:sz w:val="24"/>
        </w:rPr>
        <w:t xml:space="preserve"> + 2x</w:t>
      </w:r>
      <w:r>
        <w:rPr>
          <w:rFonts w:ascii="宋体" w:hAnsi="宋体" w:eastAsia="宋体" w:cs="宋体"/>
          <w:b w:val="0"/>
          <w:sz w:val="24"/>
          <w:vertAlign w:val="subscript"/>
        </w:rPr>
        <w:t>2</w:t>
      </w:r>
      <w:r>
        <w:rPr>
          <w:rFonts w:ascii="宋体" w:hAnsi="宋体" w:eastAsia="宋体" w:cs="宋体"/>
          <w:b w:val="0"/>
          <w:sz w:val="24"/>
        </w:rPr>
        <w:t xml:space="preserve"> + x</w:t>
      </w:r>
      <w:r>
        <w:rPr>
          <w:rFonts w:ascii="宋体" w:hAnsi="宋体" w:eastAsia="宋体" w:cs="宋体"/>
          <w:b w:val="0"/>
          <w:sz w:val="24"/>
          <w:vertAlign w:val="subscript"/>
        </w:rPr>
        <w:t>3</w:t>
      </w:r>
      <w:r>
        <w:rPr>
          <w:rFonts w:ascii="宋体" w:hAnsi="宋体" w:eastAsia="宋体" w:cs="宋体"/>
          <w:b w:val="0"/>
          <w:sz w:val="24"/>
        </w:rPr>
        <w:t xml:space="preserve"> - x</w:t>
      </w:r>
      <w:r>
        <w:rPr>
          <w:rFonts w:ascii="宋体" w:hAnsi="宋体" w:eastAsia="宋体" w:cs="宋体"/>
          <w:b w:val="0"/>
          <w:sz w:val="24"/>
          <w:vertAlign w:val="subscript"/>
        </w:rPr>
        <w:t>4</w:t>
      </w:r>
      <w:r>
        <w:rPr>
          <w:rFonts w:ascii="宋体" w:hAnsi="宋体" w:eastAsia="宋体" w:cs="宋体"/>
          <w:b w:val="0"/>
          <w:sz w:val="24"/>
        </w:rPr>
        <w:t xml:space="preserve"> = 6</w:t>
      </w:r>
    </w:p>
    <w:p>
      <w:pPr>
        <w:spacing w:before="40" w:after="40"/>
        <w:jc w:val="center"/>
      </w:pPr>
      <w:r>
        <w:rPr>
          <w:rFonts w:ascii="宋体" w:hAnsi="宋体" w:eastAsia="宋体" w:cs="宋体"/>
          <w:b w:val="0"/>
          <w:sz w:val="24"/>
        </w:rPr>
        <w:t>2x</w:t>
      </w:r>
      <w:r>
        <w:rPr>
          <w:rFonts w:ascii="宋体" w:hAnsi="宋体" w:eastAsia="宋体" w:cs="宋体"/>
          <w:b w:val="0"/>
          <w:sz w:val="24"/>
          <w:vertAlign w:val="subscript"/>
        </w:rPr>
        <w:t>1</w:t>
      </w:r>
      <w:r>
        <w:rPr>
          <w:rFonts w:ascii="宋体" w:hAnsi="宋体" w:eastAsia="宋体" w:cs="宋体"/>
          <w:b w:val="0"/>
          <w:sz w:val="24"/>
        </w:rPr>
        <w:t xml:space="preserve"> + 4x</w:t>
      </w:r>
      <w:r>
        <w:rPr>
          <w:rFonts w:ascii="宋体" w:hAnsi="宋体" w:eastAsia="宋体" w:cs="宋体"/>
          <w:b w:val="0"/>
          <w:sz w:val="24"/>
          <w:vertAlign w:val="subscript"/>
        </w:rPr>
        <w:t>2</w:t>
      </w:r>
      <w:r>
        <w:rPr>
          <w:rFonts w:ascii="宋体" w:hAnsi="宋体" w:eastAsia="宋体" w:cs="宋体"/>
          <w:b w:val="0"/>
          <w:sz w:val="24"/>
        </w:rPr>
        <w:t xml:space="preserve"> + x</w:t>
      </w:r>
      <w:r>
        <w:rPr>
          <w:rFonts w:ascii="宋体" w:hAnsi="宋体" w:eastAsia="宋体" w:cs="宋体"/>
          <w:b w:val="0"/>
          <w:sz w:val="24"/>
          <w:vertAlign w:val="subscript"/>
        </w:rPr>
        <w:t>3</w:t>
      </w:r>
      <w:r>
        <w:rPr>
          <w:rFonts w:ascii="宋体" w:hAnsi="宋体" w:eastAsia="宋体" w:cs="宋体"/>
          <w:b w:val="0"/>
          <w:sz w:val="24"/>
        </w:rPr>
        <w:t xml:space="preserve"> = -1</w:t>
      </w:r>
    </w:p>
    <w:p>
      <w:pPr>
        <w:spacing w:before="40" w:after="40"/>
        <w:jc w:val="center"/>
      </w:pPr>
      <w:r>
        <w:rPr>
          <w:rFonts w:ascii="宋体" w:hAnsi="宋体" w:eastAsia="宋体" w:cs="宋体"/>
          <w:b w:val="0"/>
          <w:sz w:val="24"/>
        </w:rPr>
        <w:t>x</w:t>
      </w:r>
      <w:r>
        <w:rPr>
          <w:rFonts w:ascii="宋体" w:hAnsi="宋体" w:eastAsia="宋体" w:cs="宋体"/>
          <w:b w:val="0"/>
          <w:sz w:val="24"/>
          <w:vertAlign w:val="subscript"/>
        </w:rPr>
        <w:t>1</w:t>
      </w:r>
      <w:r>
        <w:rPr>
          <w:rFonts w:ascii="宋体" w:hAnsi="宋体" w:eastAsia="宋体" w:cs="宋体"/>
          <w:b w:val="0"/>
          <w:sz w:val="24"/>
        </w:rPr>
        <w:t xml:space="preserve"> + x</w:t>
      </w:r>
      <w:r>
        <w:rPr>
          <w:rFonts w:ascii="宋体" w:hAnsi="宋体" w:eastAsia="宋体" w:cs="宋体"/>
          <w:b w:val="0"/>
          <w:sz w:val="24"/>
          <w:vertAlign w:val="subscript"/>
        </w:rPr>
        <w:t>2</w:t>
      </w:r>
      <w:r>
        <w:rPr>
          <w:rFonts w:ascii="宋体" w:hAnsi="宋体" w:eastAsia="宋体" w:cs="宋体"/>
          <w:b w:val="0"/>
          <w:sz w:val="24"/>
        </w:rPr>
        <w:t xml:space="preserve"> + 4x</w:t>
      </w:r>
      <w:r>
        <w:rPr>
          <w:rFonts w:ascii="宋体" w:hAnsi="宋体" w:eastAsia="宋体" w:cs="宋体"/>
          <w:b w:val="0"/>
          <w:sz w:val="24"/>
          <w:vertAlign w:val="subscript"/>
        </w:rPr>
        <w:t>3</w:t>
      </w:r>
      <w:r>
        <w:rPr>
          <w:rFonts w:ascii="宋体" w:hAnsi="宋体" w:eastAsia="宋体" w:cs="宋体"/>
          <w:b w:val="0"/>
          <w:sz w:val="24"/>
        </w:rPr>
        <w:t xml:space="preserve"> - x</w:t>
      </w:r>
      <w:r>
        <w:rPr>
          <w:rFonts w:ascii="宋体" w:hAnsi="宋体" w:eastAsia="宋体" w:cs="宋体"/>
          <w:b w:val="0"/>
          <w:sz w:val="24"/>
          <w:vertAlign w:val="subscript"/>
        </w:rPr>
        <w:t>4</w:t>
      </w:r>
      <w:r>
        <w:rPr>
          <w:rFonts w:ascii="宋体" w:hAnsi="宋体" w:eastAsia="宋体" w:cs="宋体"/>
          <w:b w:val="0"/>
          <w:sz w:val="24"/>
        </w:rPr>
        <w:t xml:space="preserve"> = 5</w:t>
      </w:r>
    </w:p>
    <w:p>
      <w:pPr>
        <w:spacing w:before="40" w:after="40"/>
        <w:jc w:val="center"/>
      </w:pPr>
      <w:r>
        <w:rPr>
          <w:rFonts w:ascii="宋体" w:hAnsi="宋体" w:eastAsia="宋体" w:cs="宋体"/>
          <w:b w:val="0"/>
          <w:sz w:val="24"/>
        </w:rPr>
        <w:t>-x</w:t>
      </w:r>
      <w:r>
        <w:rPr>
          <w:rFonts w:ascii="宋体" w:hAnsi="宋体" w:eastAsia="宋体" w:cs="宋体"/>
          <w:b w:val="0"/>
          <w:sz w:val="24"/>
          <w:vertAlign w:val="subscript"/>
        </w:rPr>
        <w:t>1</w:t>
      </w:r>
      <w:r>
        <w:rPr>
          <w:rFonts w:ascii="宋体" w:hAnsi="宋体" w:eastAsia="宋体" w:cs="宋体"/>
          <w:b w:val="0"/>
          <w:sz w:val="24"/>
        </w:rPr>
        <w:t xml:space="preserve"> - x</w:t>
      </w:r>
      <w:r>
        <w:rPr>
          <w:rFonts w:ascii="宋体" w:hAnsi="宋体" w:eastAsia="宋体" w:cs="宋体"/>
          <w:b w:val="0"/>
          <w:sz w:val="24"/>
          <w:vertAlign w:val="subscript"/>
        </w:rPr>
        <w:t>3</w:t>
      </w:r>
      <w:r>
        <w:rPr>
          <w:rFonts w:ascii="宋体" w:hAnsi="宋体" w:eastAsia="宋体" w:cs="宋体"/>
          <w:b w:val="0"/>
          <w:sz w:val="24"/>
        </w:rPr>
        <w:t xml:space="preserve"> + 3x</w:t>
      </w:r>
      <w:r>
        <w:rPr>
          <w:rFonts w:ascii="宋体" w:hAnsi="宋体" w:eastAsia="宋体" w:cs="宋体"/>
          <w:b w:val="0"/>
          <w:sz w:val="24"/>
          <w:vertAlign w:val="subscript"/>
        </w:rPr>
        <w:t>4</w:t>
      </w:r>
      <w:r>
        <w:rPr>
          <w:rFonts w:ascii="宋体" w:hAnsi="宋体" w:eastAsia="宋体" w:cs="宋体"/>
          <w:b w:val="0"/>
          <w:sz w:val="24"/>
        </w:rPr>
        <w:t xml:space="preserve"> = -5</w:t>
      </w:r>
    </w:p>
    <w:p>
      <w:pPr>
        <w:pStyle w:val="Heading2"/>
        <w:spacing w:before="240" w:after="120"/>
      </w:pPr>
      <w:r>
        <w:rPr>
          <w:rFonts w:ascii="黑体" w:hAnsi="黑体" w:eastAsia="黑体" w:cs="黑体"/>
          <w:b/>
          <w:color w:val="000000"/>
          <w:sz w:val="26"/>
        </w:rPr>
        <w:t>（1）算法流程</w:t>
      </w:r>
    </w:p>
    <w:p>
      <w:pPr>
        <w:spacing w:line="360" w:lineRule="auto" w:after="80"/>
        <w:ind w:firstLine="480"/>
      </w:pPr>
      <w:r>
        <w:rPr>
          <w:rFonts w:ascii="宋体" w:hAnsi="宋体" w:eastAsia="宋体" w:cs="宋体"/>
          <w:b w:val="0"/>
          <w:sz w:val="24"/>
        </w:rPr>
        <w:t>1. 输入系数矩阵 A 和右端向量 b，采用 Doolittle 分解把 A 分解为 A = LU，其中 L 为单位下三角矩阵（对角线为 1），U 为上三角矩阵。</w:t>
      </w:r>
    </w:p>
    <w:p>
      <w:pPr>
        <w:spacing w:line="360" w:lineRule="auto" w:after="80"/>
        <w:ind w:firstLine="480"/>
      </w:pPr>
      <w:r>
        <w:rPr>
          <w:rFonts w:ascii="宋体" w:hAnsi="宋体" w:eastAsia="宋体" w:cs="宋体"/>
          <w:b w:val="0"/>
          <w:sz w:val="24"/>
        </w:rPr>
        <w:t>2. 按行依次计算 U 的第 i 行：u(i,j) = a(i,j) - Σ(k&lt;i) l(i,k)·u(k,j)，（j ≥ i）；</w:t>
      </w:r>
    </w:p>
    <w:p>
      <w:pPr>
        <w:spacing w:line="360" w:lineRule="auto" w:after="80"/>
        <w:ind w:firstLine="480"/>
      </w:pPr>
      <w:r>
        <w:rPr>
          <w:rFonts w:ascii="宋体" w:hAnsi="宋体" w:eastAsia="宋体" w:cs="宋体"/>
          <w:b w:val="0"/>
          <w:sz w:val="24"/>
        </w:rPr>
        <w:t>3. 再计算 L 的第 i 列：l(j,i) = ( a(j,i) - Σ(k&lt;i) l(j,k)·u(k,i) ) / u(i,i)，（j &gt; i）。</w:t>
      </w:r>
    </w:p>
    <w:p>
      <w:pPr>
        <w:spacing w:line="360" w:lineRule="auto" w:after="80"/>
        <w:ind w:firstLine="480"/>
      </w:pPr>
      <w:r>
        <w:rPr>
          <w:rFonts w:ascii="宋体" w:hAnsi="宋体" w:eastAsia="宋体" w:cs="宋体"/>
          <w:b w:val="0"/>
          <w:sz w:val="24"/>
        </w:rPr>
        <w:t>4. 求解下三角方程组 Ly = b（前代），得到中间向量 y。</w:t>
      </w:r>
    </w:p>
    <w:p>
      <w:pPr>
        <w:spacing w:line="360" w:lineRule="auto" w:after="80"/>
        <w:ind w:firstLine="480"/>
      </w:pPr>
      <w:r>
        <w:rPr>
          <w:rFonts w:ascii="宋体" w:hAnsi="宋体" w:eastAsia="宋体" w:cs="宋体"/>
          <w:b w:val="0"/>
          <w:sz w:val="24"/>
        </w:rPr>
        <w:t>5. 求解上三角方程组 Ux = y（回代），得到方程组的解 x。</w:t>
      </w:r>
    </w:p>
    <w:p>
      <w:pPr>
        <w:spacing w:line="360" w:lineRule="auto" w:after="80"/>
        <w:ind w:firstLine="480"/>
      </w:pPr>
      <w:r>
        <w:rPr>
          <w:rFonts w:ascii="宋体" w:hAnsi="宋体" w:eastAsia="宋体" w:cs="宋体"/>
          <w:b w:val="0"/>
          <w:sz w:val="24"/>
        </w:rPr>
        <w:t>6. 输出矩阵 L、U 以及解向量 x。</w:t>
      </w:r>
    </w:p>
    <w:p>
      <w:pPr>
        <w:pStyle w:val="Heading2"/>
        <w:spacing w:before="240" w:after="120"/>
      </w:pPr>
      <w:r>
        <w:rPr>
          <w:rFonts w:ascii="黑体" w:hAnsi="黑体" w:eastAsia="黑体" w:cs="黑体"/>
          <w:b/>
          <w:color w:val="000000"/>
          <w:sz w:val="26"/>
        </w:rPr>
        <w:t>（2）程序代码</w:t>
      </w:r>
    </w:p>
    <w:p>
      <w:pPr>
        <w:spacing w:line="360" w:lineRule="auto" w:after="80"/>
      </w:pPr>
      <w:r>
        <w:rPr>
          <w:rFonts w:ascii="宋体" w:hAnsi="宋体" w:eastAsia="宋体" w:cs="宋体"/>
          <w:b w:val="0"/>
          <w:sz w:val="21"/>
        </w:rPr>
        <w:t>程序文件：3_LU分解法.py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  <w:shd w:val="clear" w:fill="F7F7F7"/>
          </w:tcPr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import numpy as np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def lu_solve(A, b):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n = len(b)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A = A.astype(float)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L = np.eye(n)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U = np.zeros((n, n))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# Doolittle 分解 A = LU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for i in range(n):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    for j in range(i, n):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        U[i, j] = A[i, j] - sum(L[i, k] * U[k, j] for k in range(i))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    for j in range(i + 1, n):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        L[j, i] = (A[j, i] - sum(L[j, k] * U[k, i] for k in range(i))) / U[i, i]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# 解 Ly = b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y = np.zeros(n)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for i in range(n):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    y[i] = b[i] - sum(L[i, k] * y[k] for k in range(i))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# 解 Ux = y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x = np.zeros(n)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for i in range(n - 1, -1, -1):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    x[i] = (y[i] - sum(U[i, k] * x[k] for k in range(i + 1, n))) / U[i, i]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return L, U, x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A = np.array([[6, 2, 1, -1],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          [2, 4, 1, 0],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          [1, 1, 4, -1],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          [-1, 0, -1, 3]], dtype=float)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b = np.array([6, -1, 5, -5], dtype=float)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L, U, x = lu_solve(A, b)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print("下三角矩阵 L =")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print(np.round(L, 4))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print("上三角矩阵 U =")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print(np.round(U, 4))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print("LU 分解法求解结果：")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for i in range(len(x)):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print("x%d = %.6f" % (i + 1, x[i]))</w:t>
            </w:r>
          </w:p>
        </w:tc>
      </w:tr>
    </w:tbl>
    <w:p>
      <w:pPr>
        <w:spacing w:after="40"/>
      </w:pPr>
    </w:p>
    <w:p>
      <w:pPr>
        <w:pStyle w:val="Heading2"/>
        <w:spacing w:before="240" w:after="120"/>
      </w:pPr>
      <w:r>
        <w:rPr>
          <w:rFonts w:ascii="黑体" w:hAnsi="黑体" w:eastAsia="黑体" w:cs="黑体"/>
          <w:b/>
          <w:color w:val="000000"/>
          <w:sz w:val="26"/>
        </w:rPr>
        <w:t>（3）结果展示</w:t>
      </w:r>
    </w:p>
    <w:p>
      <w:pPr>
        <w:keepNext/>
        <w:spacing w:line="360" w:lineRule="auto" w:after="80"/>
      </w:pPr>
      <w:r>
        <w:rPr>
          <w:rFonts w:ascii="宋体" w:hAnsi="宋体" w:eastAsia="宋体" w:cs="宋体"/>
          <w:b w:val="0"/>
          <w:sz w:val="22"/>
        </w:rPr>
        <w:t>程序运行输出如下：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rPr>
          <w:cantSplit/>
        </w:trPr>
        <w:tc>
          <w:tcPr>
            <w:tcW w:type="dxa" w:w="8640"/>
            <w:shd w:val="clear" w:fill="F7F7F7"/>
          </w:tcPr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下三角矩阵 L =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[[ 1.      0.      0.      0.    ]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[ 0.3333  1.      0.      0.    ]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[ 0.1667  0.2     1.      0.    ]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[-0.1667  0.1    -0.2432  1.    ]]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上三角矩阵 U =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[[ 6.      2.      1.     -1.    ]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[ 0.      3.3333  0.6667  0.3333]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[ 0.      0.      3.7    -0.9   ]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[ 0.      0.      0.      2.5811]]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LU 分解法求解结果：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x1 = 1.000000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x2 = -1.000000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x3 = 1.000000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x4 = -1.000000</w:t>
            </w:r>
          </w:p>
        </w:tc>
      </w:tr>
    </w:tbl>
    <w:p>
      <w:pPr>
        <w:spacing w:after="40"/>
      </w:pPr>
    </w:p>
    <w:p>
      <w:pPr>
        <w:pStyle w:val="Heading1"/>
        <w:spacing w:before="240" w:after="120"/>
      </w:pPr>
      <w:r>
        <w:rPr>
          <w:rFonts w:ascii="黑体" w:hAnsi="黑体" w:eastAsia="黑体" w:cs="黑体"/>
          <w:b/>
          <w:color w:val="000000"/>
          <w:sz w:val="32"/>
        </w:rPr>
        <w:t>四、用牛顿迭代法求方程的根</w:t>
      </w:r>
    </w:p>
    <w:p>
      <w:pPr>
        <w:spacing w:line="360" w:lineRule="auto" w:after="80"/>
        <w:ind w:firstLine="480"/>
      </w:pPr>
      <w:r>
        <w:rPr>
          <w:rFonts w:ascii="宋体" w:hAnsi="宋体" w:eastAsia="宋体" w:cs="宋体"/>
          <w:b w:val="0"/>
          <w:sz w:val="24"/>
        </w:rPr>
        <w:t>用牛顿迭代法编程求方程 x</w:t>
      </w:r>
      <w:r>
        <w:rPr>
          <w:rFonts w:ascii="宋体" w:hAnsi="宋体" w:eastAsia="宋体" w:cs="宋体"/>
          <w:b w:val="0"/>
          <w:sz w:val="24"/>
          <w:vertAlign w:val="superscript"/>
        </w:rPr>
        <w:t>3</w:t>
      </w:r>
      <w:r>
        <w:rPr>
          <w:rFonts w:ascii="宋体" w:hAnsi="宋体" w:eastAsia="宋体" w:cs="宋体"/>
          <w:b w:val="0"/>
          <w:sz w:val="24"/>
        </w:rPr>
        <w:t xml:space="preserve"> - 3x - 1 = 0 在 x = 2 附近的根，要求 |x</w:t>
      </w:r>
      <w:r>
        <w:rPr>
          <w:rFonts w:ascii="宋体" w:hAnsi="宋体" w:eastAsia="宋体" w:cs="宋体"/>
          <w:b w:val="0"/>
          <w:sz w:val="24"/>
          <w:vertAlign w:val="subscript"/>
        </w:rPr>
        <w:t>k+1</w:t>
      </w:r>
      <w:r>
        <w:rPr>
          <w:rFonts w:ascii="宋体" w:hAnsi="宋体" w:eastAsia="宋体" w:cs="宋体"/>
          <w:b w:val="0"/>
          <w:sz w:val="24"/>
        </w:rPr>
        <w:t xml:space="preserve"> - x</w:t>
      </w:r>
      <w:r>
        <w:rPr>
          <w:rFonts w:ascii="宋体" w:hAnsi="宋体" w:eastAsia="宋体" w:cs="宋体"/>
          <w:b w:val="0"/>
          <w:sz w:val="24"/>
          <w:vertAlign w:val="subscript"/>
        </w:rPr>
        <w:t>k</w:t>
      </w:r>
      <w:r>
        <w:rPr>
          <w:rFonts w:ascii="宋体" w:hAnsi="宋体" w:eastAsia="宋体" w:cs="宋体"/>
          <w:b w:val="0"/>
          <w:sz w:val="24"/>
        </w:rPr>
        <w:t>| &lt; 10</w:t>
      </w:r>
      <w:r>
        <w:rPr>
          <w:rFonts w:ascii="宋体" w:hAnsi="宋体" w:eastAsia="宋体" w:cs="宋体"/>
          <w:b w:val="0"/>
          <w:sz w:val="24"/>
          <w:vertAlign w:val="superscript"/>
        </w:rPr>
        <w:t>-6</w:t>
      </w:r>
      <w:r>
        <w:rPr>
          <w:rFonts w:ascii="宋体" w:hAnsi="宋体" w:eastAsia="宋体" w:cs="宋体"/>
          <w:b w:val="0"/>
          <w:sz w:val="24"/>
        </w:rPr>
        <w:t>。</w:t>
      </w:r>
    </w:p>
    <w:p>
      <w:pPr>
        <w:spacing w:before="40" w:after="40"/>
        <w:jc w:val="center"/>
      </w:pPr>
      <w:r>
        <w:rPr>
          <w:rFonts w:ascii="宋体" w:hAnsi="宋体" w:eastAsia="宋体" w:cs="宋体"/>
          <w:b w:val="0"/>
          <w:sz w:val="24"/>
        </w:rPr>
        <w:t>x</w:t>
      </w:r>
      <w:r>
        <w:rPr>
          <w:rFonts w:ascii="宋体" w:hAnsi="宋体" w:eastAsia="宋体" w:cs="宋体"/>
          <w:b w:val="0"/>
          <w:sz w:val="24"/>
          <w:vertAlign w:val="superscript"/>
        </w:rPr>
        <w:t>3</w:t>
      </w:r>
      <w:r>
        <w:rPr>
          <w:rFonts w:ascii="宋体" w:hAnsi="宋体" w:eastAsia="宋体" w:cs="宋体"/>
          <w:b w:val="0"/>
          <w:sz w:val="24"/>
        </w:rPr>
        <w:t xml:space="preserve"> - 3x - 1 = 0</w:t>
      </w:r>
    </w:p>
    <w:p>
      <w:pPr>
        <w:pStyle w:val="Heading2"/>
        <w:spacing w:before="240" w:after="120"/>
      </w:pPr>
      <w:r>
        <w:rPr>
          <w:rFonts w:ascii="黑体" w:hAnsi="黑体" w:eastAsia="黑体" w:cs="黑体"/>
          <w:b/>
          <w:color w:val="000000"/>
          <w:sz w:val="26"/>
        </w:rPr>
        <w:t>（1）算法流程</w:t>
      </w:r>
    </w:p>
    <w:p>
      <w:pPr>
        <w:spacing w:line="360" w:lineRule="auto" w:after="80"/>
        <w:ind w:firstLine="480"/>
      </w:pPr>
      <w:r>
        <w:rPr>
          <w:rFonts w:ascii="宋体" w:hAnsi="宋体" w:eastAsia="宋体" w:cs="宋体"/>
          <w:b w:val="0"/>
          <w:sz w:val="24"/>
        </w:rPr>
        <w:t>1. 写出 f(x) = x</w:t>
      </w:r>
      <w:r>
        <w:rPr>
          <w:rFonts w:ascii="宋体" w:hAnsi="宋体" w:eastAsia="宋体" w:cs="宋体"/>
          <w:b w:val="0"/>
          <w:sz w:val="24"/>
          <w:vertAlign w:val="superscript"/>
        </w:rPr>
        <w:t>3</w:t>
      </w:r>
      <w:r>
        <w:rPr>
          <w:rFonts w:ascii="宋体" w:hAnsi="宋体" w:eastAsia="宋体" w:cs="宋体"/>
          <w:b w:val="0"/>
          <w:sz w:val="24"/>
        </w:rPr>
        <w:t xml:space="preserve"> - 3x - 1 及其导数 f'(x) = 3x</w:t>
      </w:r>
      <w:r>
        <w:rPr>
          <w:rFonts w:ascii="宋体" w:hAnsi="宋体" w:eastAsia="宋体" w:cs="宋体"/>
          <w:b w:val="0"/>
          <w:sz w:val="24"/>
          <w:vertAlign w:val="superscript"/>
        </w:rPr>
        <w:t>2</w:t>
      </w:r>
      <w:r>
        <w:rPr>
          <w:rFonts w:ascii="宋体" w:hAnsi="宋体" w:eastAsia="宋体" w:cs="宋体"/>
          <w:b w:val="0"/>
          <w:sz w:val="24"/>
        </w:rPr>
        <w:t xml:space="preserve"> - 3。</w:t>
      </w:r>
    </w:p>
    <w:p>
      <w:pPr>
        <w:spacing w:line="360" w:lineRule="auto" w:after="80"/>
        <w:ind w:firstLine="480"/>
      </w:pPr>
      <w:r>
        <w:rPr>
          <w:rFonts w:ascii="宋体" w:hAnsi="宋体" w:eastAsia="宋体" w:cs="宋体"/>
          <w:b w:val="0"/>
          <w:sz w:val="24"/>
        </w:rPr>
        <w:t>2. 取初值 x</w:t>
      </w:r>
      <w:r>
        <w:rPr>
          <w:rFonts w:ascii="宋体" w:hAnsi="宋体" w:eastAsia="宋体" w:cs="宋体"/>
          <w:b w:val="0"/>
          <w:sz w:val="24"/>
          <w:vertAlign w:val="subscript"/>
        </w:rPr>
        <w:t>0</w:t>
      </w:r>
      <w:r>
        <w:rPr>
          <w:rFonts w:ascii="宋体" w:hAnsi="宋体" w:eastAsia="宋体" w:cs="宋体"/>
          <w:b w:val="0"/>
          <w:sz w:val="24"/>
        </w:rPr>
        <w:t xml:space="preserve"> = 2，给定精度 ε = 10</w:t>
      </w:r>
      <w:r>
        <w:rPr>
          <w:rFonts w:ascii="宋体" w:hAnsi="宋体" w:eastAsia="宋体" w:cs="宋体"/>
          <w:b w:val="0"/>
          <w:sz w:val="24"/>
          <w:vertAlign w:val="superscript"/>
        </w:rPr>
        <w:t>-6</w:t>
      </w:r>
      <w:r>
        <w:rPr>
          <w:rFonts w:ascii="宋体" w:hAnsi="宋体" w:eastAsia="宋体" w:cs="宋体"/>
          <w:b w:val="0"/>
          <w:sz w:val="24"/>
        </w:rPr>
        <w:t>。</w:t>
      </w:r>
    </w:p>
    <w:p>
      <w:pPr>
        <w:spacing w:line="360" w:lineRule="auto" w:after="80"/>
        <w:ind w:firstLine="480"/>
      </w:pPr>
      <w:r>
        <w:rPr>
          <w:rFonts w:ascii="宋体" w:hAnsi="宋体" w:eastAsia="宋体" w:cs="宋体"/>
          <w:b w:val="0"/>
          <w:sz w:val="24"/>
        </w:rPr>
        <w:t>3. 由牛顿迭代公式计算：x</w:t>
      </w:r>
      <w:r>
        <w:rPr>
          <w:rFonts w:ascii="宋体" w:hAnsi="宋体" w:eastAsia="宋体" w:cs="宋体"/>
          <w:b w:val="0"/>
          <w:sz w:val="24"/>
          <w:vertAlign w:val="subscript"/>
        </w:rPr>
        <w:t>k+1</w:t>
      </w:r>
      <w:r>
        <w:rPr>
          <w:rFonts w:ascii="宋体" w:hAnsi="宋体" w:eastAsia="宋体" w:cs="宋体"/>
          <w:b w:val="0"/>
          <w:sz w:val="24"/>
        </w:rPr>
        <w:t xml:space="preserve"> = x</w:t>
      </w:r>
      <w:r>
        <w:rPr>
          <w:rFonts w:ascii="宋体" w:hAnsi="宋体" w:eastAsia="宋体" w:cs="宋体"/>
          <w:b w:val="0"/>
          <w:sz w:val="24"/>
          <w:vertAlign w:val="subscript"/>
        </w:rPr>
        <w:t>k</w:t>
      </w:r>
      <w:r>
        <w:rPr>
          <w:rFonts w:ascii="宋体" w:hAnsi="宋体" w:eastAsia="宋体" w:cs="宋体"/>
          <w:b w:val="0"/>
          <w:sz w:val="24"/>
        </w:rPr>
        <w:t xml:space="preserve"> - f(x</w:t>
      </w:r>
      <w:r>
        <w:rPr>
          <w:rFonts w:ascii="宋体" w:hAnsi="宋体" w:eastAsia="宋体" w:cs="宋体"/>
          <w:b w:val="0"/>
          <w:sz w:val="24"/>
          <w:vertAlign w:val="subscript"/>
        </w:rPr>
        <w:t>k</w:t>
      </w:r>
      <w:r>
        <w:rPr>
          <w:rFonts w:ascii="宋体" w:hAnsi="宋体" w:eastAsia="宋体" w:cs="宋体"/>
          <w:b w:val="0"/>
          <w:sz w:val="24"/>
        </w:rPr>
        <w:t>) / f'(x</w:t>
      </w:r>
      <w:r>
        <w:rPr>
          <w:rFonts w:ascii="宋体" w:hAnsi="宋体" w:eastAsia="宋体" w:cs="宋体"/>
          <w:b w:val="0"/>
          <w:sz w:val="24"/>
          <w:vertAlign w:val="subscript"/>
        </w:rPr>
        <w:t>k</w:t>
      </w:r>
      <w:r>
        <w:rPr>
          <w:rFonts w:ascii="宋体" w:hAnsi="宋体" w:eastAsia="宋体" w:cs="宋体"/>
          <w:b w:val="0"/>
          <w:sz w:val="24"/>
        </w:rPr>
        <w:t>)。</w:t>
      </w:r>
    </w:p>
    <w:p>
      <w:pPr>
        <w:spacing w:line="360" w:lineRule="auto" w:after="80"/>
        <w:ind w:firstLine="480"/>
      </w:pPr>
      <w:r>
        <w:rPr>
          <w:rFonts w:ascii="宋体" w:hAnsi="宋体" w:eastAsia="宋体" w:cs="宋体"/>
          <w:b w:val="0"/>
          <w:sz w:val="24"/>
        </w:rPr>
        <w:t>4. 若 |x</w:t>
      </w:r>
      <w:r>
        <w:rPr>
          <w:rFonts w:ascii="宋体" w:hAnsi="宋体" w:eastAsia="宋体" w:cs="宋体"/>
          <w:b w:val="0"/>
          <w:sz w:val="24"/>
          <w:vertAlign w:val="subscript"/>
        </w:rPr>
        <w:t>k+1</w:t>
      </w:r>
      <w:r>
        <w:rPr>
          <w:rFonts w:ascii="宋体" w:hAnsi="宋体" w:eastAsia="宋体" w:cs="宋体"/>
          <w:b w:val="0"/>
          <w:sz w:val="24"/>
        </w:rPr>
        <w:t xml:space="preserve"> - x</w:t>
      </w:r>
      <w:r>
        <w:rPr>
          <w:rFonts w:ascii="宋体" w:hAnsi="宋体" w:eastAsia="宋体" w:cs="宋体"/>
          <w:b w:val="0"/>
          <w:sz w:val="24"/>
          <w:vertAlign w:val="subscript"/>
        </w:rPr>
        <w:t>k</w:t>
      </w:r>
      <w:r>
        <w:rPr>
          <w:rFonts w:ascii="宋体" w:hAnsi="宋体" w:eastAsia="宋体" w:cs="宋体"/>
          <w:b w:val="0"/>
          <w:sz w:val="24"/>
        </w:rPr>
        <w:t>| &lt; ε 则停止迭代，此时 x</w:t>
      </w:r>
      <w:r>
        <w:rPr>
          <w:rFonts w:ascii="宋体" w:hAnsi="宋体" w:eastAsia="宋体" w:cs="宋体"/>
          <w:b w:val="0"/>
          <w:sz w:val="24"/>
          <w:vertAlign w:val="subscript"/>
        </w:rPr>
        <w:t>k+1</w:t>
      </w:r>
      <w:r>
        <w:rPr>
          <w:rFonts w:ascii="宋体" w:hAnsi="宋体" w:eastAsia="宋体" w:cs="宋体"/>
          <w:b w:val="0"/>
          <w:sz w:val="24"/>
        </w:rPr>
        <w:t xml:space="preserve"> 即为所求近似根；否则令 x</w:t>
      </w:r>
      <w:r>
        <w:rPr>
          <w:rFonts w:ascii="宋体" w:hAnsi="宋体" w:eastAsia="宋体" w:cs="宋体"/>
          <w:b w:val="0"/>
          <w:sz w:val="24"/>
          <w:vertAlign w:val="subscript"/>
        </w:rPr>
        <w:t>k</w:t>
      </w:r>
      <w:r>
        <w:rPr>
          <w:rFonts w:ascii="宋体" w:hAnsi="宋体" w:eastAsia="宋体" w:cs="宋体"/>
          <w:b w:val="0"/>
          <w:sz w:val="24"/>
        </w:rPr>
        <w:t xml:space="preserve"> = x</w:t>
      </w:r>
      <w:r>
        <w:rPr>
          <w:rFonts w:ascii="宋体" w:hAnsi="宋体" w:eastAsia="宋体" w:cs="宋体"/>
          <w:b w:val="0"/>
          <w:sz w:val="24"/>
          <w:vertAlign w:val="subscript"/>
        </w:rPr>
        <w:t>k+1</w:t>
      </w:r>
      <w:r>
        <w:rPr>
          <w:rFonts w:ascii="宋体" w:hAnsi="宋体" w:eastAsia="宋体" w:cs="宋体"/>
          <w:b w:val="0"/>
          <w:sz w:val="24"/>
        </w:rPr>
        <w:t>，继续迭代。</w:t>
      </w:r>
    </w:p>
    <w:p>
      <w:pPr>
        <w:spacing w:line="360" w:lineRule="auto" w:after="80"/>
        <w:ind w:firstLine="480"/>
      </w:pPr>
      <w:r>
        <w:rPr>
          <w:rFonts w:ascii="宋体" w:hAnsi="宋体" w:eastAsia="宋体" w:cs="宋体"/>
          <w:b w:val="0"/>
          <w:sz w:val="24"/>
        </w:rPr>
        <w:t>5. 输出方程的近似根和迭代次数。</w:t>
      </w:r>
    </w:p>
    <w:p>
      <w:pPr>
        <w:pStyle w:val="Heading2"/>
        <w:spacing w:before="240" w:after="120"/>
      </w:pPr>
      <w:r>
        <w:rPr>
          <w:rFonts w:ascii="黑体" w:hAnsi="黑体" w:eastAsia="黑体" w:cs="黑体"/>
          <w:b/>
          <w:color w:val="000000"/>
          <w:sz w:val="26"/>
        </w:rPr>
        <w:t>（2）程序代码</w:t>
      </w:r>
    </w:p>
    <w:p>
      <w:pPr>
        <w:spacing w:line="360" w:lineRule="auto" w:after="80"/>
      </w:pPr>
      <w:r>
        <w:rPr>
          <w:rFonts w:ascii="宋体" w:hAnsi="宋体" w:eastAsia="宋体" w:cs="宋体"/>
          <w:b w:val="0"/>
          <w:sz w:val="21"/>
        </w:rPr>
        <w:t>程序文件：4_牛顿迭代法.py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  <w:shd w:val="clear" w:fill="F7F7F7"/>
          </w:tcPr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def f(x):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return x ** 3 - 3 * x - 1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def df(x):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return 3 * x ** 2 - 3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def newton(x0, eps=1e-6, max_iter=100):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x = x0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for it in range(1, max_iter + 1):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    x_new = x - f(x) / df(x)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    if abs(x_new - x) &lt; eps: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        return x_new, it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    x = x_new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 xml:space="preserve">    return x, max_iter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root, k = newton(2.0)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print("牛顿迭代法（迭代 %d 次）：" % k)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print("x = 2 附近的根 x = %.6f" % root)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print("代入验证 f(x) = %.2e" % f(root))</w:t>
            </w:r>
          </w:p>
        </w:tc>
      </w:tr>
    </w:tbl>
    <w:p>
      <w:pPr>
        <w:spacing w:after="40"/>
      </w:pPr>
    </w:p>
    <w:p>
      <w:pPr>
        <w:pStyle w:val="Heading2"/>
        <w:spacing w:before="240" w:after="120"/>
      </w:pPr>
      <w:r>
        <w:rPr>
          <w:rFonts w:ascii="黑体" w:hAnsi="黑体" w:eastAsia="黑体" w:cs="黑体"/>
          <w:b/>
          <w:color w:val="000000"/>
          <w:sz w:val="26"/>
        </w:rPr>
        <w:t>（3）结果展示</w:t>
      </w:r>
    </w:p>
    <w:p>
      <w:pPr>
        <w:keepNext/>
        <w:spacing w:line="360" w:lineRule="auto" w:after="80"/>
      </w:pPr>
      <w:r>
        <w:rPr>
          <w:rFonts w:ascii="宋体" w:hAnsi="宋体" w:eastAsia="宋体" w:cs="宋体"/>
          <w:b w:val="0"/>
          <w:sz w:val="22"/>
        </w:rPr>
        <w:t>程序运行输出如下：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rPr>
          <w:cantSplit/>
        </w:trPr>
        <w:tc>
          <w:tcPr>
            <w:tcW w:type="dxa" w:w="8640"/>
            <w:shd w:val="clear" w:fill="F7F7F7"/>
          </w:tcPr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牛顿迭代法（迭代 4 次）：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x = 2 附近的根 x = 1.879385</w:t>
            </w:r>
          </w:p>
          <w:p>
            <w:pPr>
              <w:spacing w:line="240" w:lineRule="auto" w:after="0" w:before="0"/>
            </w:pPr>
            <w:r>
              <w:rPr>
                <w:rFonts w:ascii="Consolas" w:hAnsi="Consolas" w:eastAsia="Consolas" w:cs="Consolas"/>
                <w:b w:val="0"/>
                <w:sz w:val="21"/>
              </w:rPr>
              <w:t>代入验证 f(x) = 8.88e-16</w:t>
            </w:r>
          </w:p>
        </w:tc>
      </w:tr>
    </w:tbl>
    <w:p>
      <w:pPr>
        <w:spacing w:after="40"/>
      </w:pPr>
    </w:p>
    <w:sectPr w:rsidR="00FC693F" w:rsidRPr="0006063C" w:rsidSect="00034616"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宋体" w:hAnsi="宋体" w:eastAsia="宋体" w:cs="宋体"/>
        <w:b w:val="0"/>
        <w:sz w:val="21"/>
      </w:rP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宋体" w:hAnsi="宋体" w:eastAsia="宋体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