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55B66">
      <w:pPr>
        <w:spacing w:after="200"/>
        <w:jc w:val="center"/>
      </w:pPr>
      <w:r>
        <w:rPr>
          <w:rFonts w:ascii="黑体" w:hAnsi="黑体" w:eastAsia="黑体"/>
          <w:b/>
          <w:sz w:val="36"/>
        </w:rPr>
        <w:t>Python 大作业文档说明</w:t>
      </w:r>
    </w:p>
    <w:p w14:paraId="312C76B7">
      <w:pPr>
        <w:spacing w:after="120"/>
      </w:pPr>
      <w:r>
        <w:rPr>
          <w:rFonts w:ascii="黑体" w:hAnsi="黑体" w:eastAsia="黑体"/>
          <w:b/>
          <w:sz w:val="28"/>
        </w:rPr>
        <w:t>一、程序总体说明</w:t>
      </w:r>
    </w:p>
    <w:p w14:paraId="6C291D8A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本次大作业共 4 道题目,全部代码整合在一个源文件 李礼js23020416.py 中。每道题封装为一个函数(q1~q4),主程序是一个 while 循环菜单,运行后输入题号(1~4)即可执行对应题目,输入 0 退出程序。</w:t>
      </w:r>
    </w:p>
    <w:p w14:paraId="671C22AD">
      <w:pPr>
        <w:spacing w:after="120"/>
      </w:pPr>
      <w:r>
        <w:rPr>
          <w:rFonts w:ascii="黑体" w:hAnsi="黑体" w:eastAsia="黑体"/>
          <w:b/>
          <w:sz w:val="28"/>
        </w:rPr>
        <w:t>二、第1题 计算题(15分)</w:t>
      </w:r>
    </w:p>
    <w:p w14:paraId="41BEDFBF">
      <w:pPr>
        <w:spacing w:after="120"/>
      </w:pPr>
      <w:r>
        <w:rPr>
          <w:rFonts w:ascii="宋体" w:hAnsi="宋体" w:eastAsia="宋体"/>
          <w:b/>
          <w:sz w:val="24"/>
        </w:rPr>
        <w:t>(功能说明)</w:t>
      </w:r>
    </w:p>
    <w:p w14:paraId="64D6A2D8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程序提示用户输入一个整数 n,计算 1+2!+3!+…+n! 的值并输出。例如输入 5,输出 1+2!+3!+...+5! = 153。</w:t>
      </w:r>
    </w:p>
    <w:p w14:paraId="36CB0487">
      <w:pPr>
        <w:spacing w:after="120"/>
      </w:pPr>
      <w:r>
        <w:rPr>
          <w:rFonts w:ascii="宋体" w:hAnsi="宋体" w:eastAsia="宋体"/>
          <w:b/>
          <w:sz w:val="24"/>
        </w:rPr>
        <w:t>(设计思路)</w:t>
      </w:r>
    </w:p>
    <w:p w14:paraId="40F6318F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用变量 fact 保存当前数的阶乘,变量 total 保存累加和。for 循环从 1 到 n,每次先把 fact 乘以 i 得到 i 的阶乘,再把 fact 加到 total 中,循环结束后输出结果。这样阶乘是在上一次的基础上累乘出来的,一个循环就能完成,不用重复计算。</w:t>
      </w:r>
    </w:p>
    <w:p w14:paraId="7A1D7133">
      <w:pPr>
        <w:spacing w:after="120"/>
      </w:pPr>
      <w:r>
        <w:rPr>
          <w:rFonts w:ascii="宋体" w:hAnsi="宋体" w:eastAsia="宋体"/>
          <w:b/>
          <w:sz w:val="24"/>
        </w:rPr>
        <w:t>(运行截图)</w:t>
      </w:r>
    </w:p>
    <w:p w14:paraId="7EC97C75">
      <w:pPr>
        <w:spacing w:after="120"/>
      </w:pPr>
      <w:r>
        <w:drawing>
          <wp:inline distT="0" distB="0" distL="114300" distR="114300">
            <wp:extent cx="2533650" cy="485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00DA3">
      <w:pPr>
        <w:spacing w:after="120"/>
      </w:pPr>
      <w:r>
        <w:rPr>
          <w:rFonts w:ascii="宋体" w:hAnsi="宋体" w:eastAsia="宋体"/>
          <w:b/>
          <w:sz w:val="24"/>
        </w:rPr>
        <w:t>(本题知识点)</w:t>
      </w:r>
    </w:p>
    <w:p w14:paraId="60BBD84F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for 循环与 range() 的使用;累加器、累乘器的设计;input() 输入与 int() 类型转换;% 格式化输出。</w:t>
      </w:r>
    </w:p>
    <w:p w14:paraId="6EAA41E4">
      <w:pPr>
        <w:spacing w:after="120"/>
      </w:pPr>
      <w:r>
        <w:rPr>
          <w:rFonts w:ascii="黑体" w:hAnsi="黑体" w:eastAsia="黑体"/>
          <w:b/>
          <w:sz w:val="28"/>
        </w:rPr>
        <w:t>三、第2题 求天数(20分)</w:t>
      </w:r>
    </w:p>
    <w:p w14:paraId="083C5A51">
      <w:pPr>
        <w:spacing w:after="120"/>
      </w:pPr>
      <w:r>
        <w:rPr>
          <w:rFonts w:ascii="宋体" w:hAnsi="宋体" w:eastAsia="宋体"/>
          <w:b/>
          <w:sz w:val="24"/>
        </w:rPr>
        <w:t>(功能说明)</w:t>
      </w:r>
    </w:p>
    <w:p w14:paraId="7B823582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程序提示用户输入年份 y 和月份 m,输出 y 年 m 月有多少天,能正确处理闰年的 2 月。例如输入 2028 和 2,输出 2028年2月有29天。</w:t>
      </w:r>
    </w:p>
    <w:p w14:paraId="7A68608C">
      <w:pPr>
        <w:spacing w:after="120"/>
      </w:pPr>
      <w:r>
        <w:rPr>
          <w:rFonts w:ascii="宋体" w:hAnsi="宋体" w:eastAsia="宋体"/>
          <w:b/>
          <w:sz w:val="24"/>
        </w:rPr>
        <w:t>(设计思路)</w:t>
      </w:r>
    </w:p>
    <w:p w14:paraId="697C9458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用字典 days 保存 12 个月对应的天数(2 月先按 28 天存)。先用 days[m] 查出该月天数,再做判断:如果月份是 2 月,并且年份是闰年(能被 4 整除且不能被 100 整除,或者能被 400 整除),就把天数改为 29,最后格式化输出。</w:t>
      </w:r>
    </w:p>
    <w:p w14:paraId="6A003750">
      <w:pPr>
        <w:spacing w:after="120"/>
      </w:pPr>
      <w:r>
        <w:rPr>
          <w:rFonts w:ascii="宋体" w:hAnsi="宋体" w:eastAsia="宋体"/>
          <w:b/>
          <w:sz w:val="24"/>
        </w:rPr>
        <w:t>(运行截图)</w:t>
      </w:r>
    </w:p>
    <w:p w14:paraId="73BFE8E8">
      <w:pPr>
        <w:spacing w:after="120"/>
      </w:pPr>
      <w:r>
        <w:drawing>
          <wp:inline distT="0" distB="0" distL="114300" distR="114300">
            <wp:extent cx="4314825" cy="1038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AB432">
      <w:pPr>
        <w:spacing w:after="120"/>
      </w:pPr>
      <w:r>
        <w:rPr>
          <w:rFonts w:ascii="宋体" w:hAnsi="宋体" w:eastAsia="宋体"/>
          <w:b/>
          <w:sz w:val="24"/>
        </w:rPr>
        <w:t>(本题知识点)</w:t>
      </w:r>
    </w:p>
    <w:p w14:paraId="11439CA0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字典的定义与按键取值;if 条件判断;逻辑运算符 and、or 的组合;闰年的判断方法;% 格式化输出。</w:t>
      </w:r>
    </w:p>
    <w:p w14:paraId="60BB3F55">
      <w:pPr>
        <w:spacing w:after="120"/>
      </w:pPr>
      <w:r>
        <w:rPr>
          <w:rFonts w:ascii="黑体" w:hAnsi="黑体" w:eastAsia="黑体"/>
          <w:b/>
          <w:sz w:val="28"/>
        </w:rPr>
        <w:t>四、第3题 字符串移动(30分)</w:t>
      </w:r>
    </w:p>
    <w:p w14:paraId="3284B74E">
      <w:pPr>
        <w:spacing w:after="120"/>
      </w:pPr>
      <w:r>
        <w:rPr>
          <w:rFonts w:ascii="宋体" w:hAnsi="宋体" w:eastAsia="宋体"/>
          <w:b/>
          <w:sz w:val="24"/>
        </w:rPr>
        <w:t>(功能说明)</w:t>
      </w:r>
    </w:p>
    <w:p w14:paraId="4977D232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程序提示用户输入字符串 s 和移动位数 n,输出把 s 向右循环移动 n 位后的新字符串。例如输入 abcdefghijk 和 5,输出 ghijkabcdef。</w:t>
      </w:r>
    </w:p>
    <w:p w14:paraId="576B7EE5">
      <w:pPr>
        <w:spacing w:after="120"/>
      </w:pPr>
      <w:r>
        <w:rPr>
          <w:rFonts w:ascii="宋体" w:hAnsi="宋体" w:eastAsia="宋体"/>
          <w:b/>
          <w:sz w:val="24"/>
        </w:rPr>
        <w:t>(设计思路)</w:t>
      </w:r>
    </w:p>
    <w:p w14:paraId="1E9414E2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字符串向右移动 n 位,相当于把最后 n 个字符搬到最前面、其余字符接在后面。先用 k = n % len(s) 求出实际移动位数(防止 n 比字符串长度还大),再用切片 s[len(s)-k:] 取出后 k 个字符,s[:len(s)-k] 取出前面部分,两段拼接就得到新字符串。</w:t>
      </w:r>
    </w:p>
    <w:p w14:paraId="324EC52E">
      <w:pPr>
        <w:spacing w:after="120"/>
      </w:pPr>
      <w:r>
        <w:rPr>
          <w:rFonts w:ascii="宋体" w:hAnsi="宋体" w:eastAsia="宋体"/>
          <w:b/>
          <w:sz w:val="24"/>
        </w:rPr>
        <w:t>(运行截图)</w:t>
      </w:r>
    </w:p>
    <w:p w14:paraId="188A1DA3">
      <w:pPr>
        <w:spacing w:after="120"/>
      </w:pPr>
      <w:r>
        <w:drawing>
          <wp:inline distT="0" distB="0" distL="114300" distR="114300">
            <wp:extent cx="4724400" cy="914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A68F8">
      <w:pPr>
        <w:spacing w:after="120"/>
      </w:pPr>
      <w:r>
        <w:rPr>
          <w:rFonts w:ascii="宋体" w:hAnsi="宋体" w:eastAsia="宋体"/>
          <w:b/>
          <w:sz w:val="24"/>
        </w:rPr>
        <w:t>(本题知识点)</w:t>
      </w:r>
    </w:p>
    <w:p w14:paraId="789FE364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字符串切片的灵活运用;len() 求字符串长度;% 取余运算;字符串拼接;文本处理与输出。</w:t>
      </w:r>
    </w:p>
    <w:p w14:paraId="07B203F0">
      <w:pPr>
        <w:spacing w:after="120"/>
      </w:pPr>
      <w:r>
        <w:rPr>
          <w:rFonts w:ascii="黑体" w:hAnsi="黑体" w:eastAsia="黑体"/>
          <w:b/>
          <w:sz w:val="28"/>
        </w:rPr>
        <w:t>五、第4题 字符串转换(35分)</w:t>
      </w:r>
    </w:p>
    <w:p w14:paraId="28947399">
      <w:pPr>
        <w:spacing w:after="120"/>
      </w:pPr>
      <w:r>
        <w:rPr>
          <w:rFonts w:ascii="宋体" w:hAnsi="宋体" w:eastAsia="宋体"/>
          <w:b/>
          <w:sz w:val="24"/>
        </w:rPr>
        <w:t>(功能说明)</w:t>
      </w:r>
    </w:p>
    <w:p w14:paraId="59FBA1AF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程序提示用户输入英文数字字符串(单词之间用 - 连接),输出对应的阿拉伯数字字符串。例如输入 one-nine-seven-three,输出 1-9-7-3。</w:t>
      </w:r>
    </w:p>
    <w:p w14:paraId="06C2C906">
      <w:pPr>
        <w:spacing w:after="120"/>
      </w:pPr>
      <w:r>
        <w:rPr>
          <w:rFonts w:ascii="宋体" w:hAnsi="宋体" w:eastAsia="宋体"/>
          <w:b/>
          <w:sz w:val="24"/>
        </w:rPr>
        <w:t>(设计思路)</w:t>
      </w:r>
    </w:p>
    <w:p w14:paraId="1F9D24F1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先建立一个字典,把 zero~nine 十个英文单词和数字字符一一对应。用 split("-") 把输入字符串按 - 分割成单词列表,for 循环遍历列表,查字典把每个单词换成对应数字,存入新列表 nums,最后用 "-".join(nums) 把数字用 - 连接成结果字符串输出。</w:t>
      </w:r>
    </w:p>
    <w:p w14:paraId="282BEDBE">
      <w:pPr>
        <w:spacing w:after="120"/>
      </w:pPr>
      <w:r>
        <w:rPr>
          <w:rFonts w:ascii="宋体" w:hAnsi="宋体" w:eastAsia="宋体"/>
          <w:b/>
          <w:sz w:val="24"/>
        </w:rPr>
        <w:t>(运行截图)</w:t>
      </w:r>
    </w:p>
    <w:p w14:paraId="23FCBDED">
      <w:pPr>
        <w:spacing w:after="120"/>
      </w:pPr>
      <w:r>
        <w:drawing>
          <wp:inline distT="0" distB="0" distL="114300" distR="114300">
            <wp:extent cx="4543425" cy="9144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79B91">
      <w:pPr>
        <w:spacing w:after="120"/>
      </w:pPr>
      <w:r>
        <w:rPr>
          <w:rFonts w:ascii="宋体" w:hAnsi="宋体" w:eastAsia="宋体"/>
          <w:b/>
          <w:sz w:val="24"/>
        </w:rPr>
        <w:t>(本题知识点)</w:t>
      </w:r>
    </w:p>
    <w:p w14:paraId="571FBA42">
      <w:pPr>
        <w:spacing w:after="120"/>
        <w:ind w:firstLine="480"/>
      </w:pPr>
      <w:r>
        <w:rPr>
          <w:rFonts w:ascii="宋体" w:hAnsi="宋体" w:eastAsia="宋体"/>
          <w:b w:val="0"/>
          <w:sz w:val="24"/>
        </w:rPr>
        <w:t>字典的映射查找;字符串 split() 分割;列表 append() 添加元素;join() 连接列表;for 循环遍历列表;列表与字典的综合应用。</w:t>
      </w:r>
    </w:p>
    <w:p w14:paraId="4DFBBADD">
      <w:pPr>
        <w:spacing w:after="120"/>
      </w:pPr>
      <w:r>
        <w:rPr>
          <w:rFonts w:ascii="黑体" w:hAnsi="黑体" w:eastAsia="黑体"/>
          <w:b/>
          <w:sz w:val="28"/>
        </w:rPr>
        <w:t>六、知识点总结</w:t>
      </w:r>
      <w:bookmarkStart w:id="0" w:name="_GoBack"/>
      <w:bookmarkEnd w:id="0"/>
    </w:p>
    <w:p w14:paraId="7C9A5E07">
      <w:pPr>
        <w:spacing w:after="80"/>
        <w:ind w:firstLine="480"/>
      </w:pPr>
      <w:r>
        <w:rPr>
          <w:rFonts w:ascii="宋体" w:hAnsi="宋体" w:eastAsia="宋体"/>
          <w:b w:val="0"/>
          <w:sz w:val="24"/>
        </w:rPr>
        <w:t>1. 基本输入输出:input() 读取输入,int() 类型转换,print() 与 % 格式化输出。</w:t>
      </w:r>
    </w:p>
    <w:p w14:paraId="11E897D8">
      <w:pPr>
        <w:spacing w:after="80"/>
        <w:ind w:firstLine="480"/>
      </w:pPr>
      <w:r>
        <w:rPr>
          <w:rFonts w:ascii="宋体" w:hAnsi="宋体" w:eastAsia="宋体"/>
          <w:b w:val="0"/>
          <w:sz w:val="24"/>
        </w:rPr>
        <w:t>2. 流程控制:if-elif-else 分支判断,for 循环,while 循环,break 退出循环。</w:t>
      </w:r>
    </w:p>
    <w:p w14:paraId="02B8C793">
      <w:pPr>
        <w:spacing w:after="80"/>
        <w:ind w:firstLine="480"/>
      </w:pPr>
      <w:r>
        <w:rPr>
          <w:rFonts w:ascii="宋体" w:hAnsi="宋体" w:eastAsia="宋体"/>
          <w:b w:val="0"/>
          <w:sz w:val="24"/>
        </w:rPr>
        <w:t>3. 数据类型:整数、字符串、列表、字典的基本操作和综合应用。</w:t>
      </w:r>
    </w:p>
    <w:p w14:paraId="3F85C418">
      <w:pPr>
        <w:spacing w:after="80"/>
        <w:ind w:firstLine="480"/>
      </w:pPr>
      <w:r>
        <w:rPr>
          <w:rFonts w:ascii="宋体" w:hAnsi="宋体" w:eastAsia="宋体"/>
          <w:b w:val="0"/>
          <w:sz w:val="24"/>
        </w:rPr>
        <w:t>4. 字符串处理:切片、拼接、split() 分割、join() 连接。</w:t>
      </w:r>
    </w:p>
    <w:p w14:paraId="11D985E4">
      <w:pPr>
        <w:spacing w:after="80"/>
        <w:ind w:firstLine="480"/>
      </w:pPr>
      <w:r>
        <w:rPr>
          <w:rFonts w:ascii="宋体" w:hAnsi="宋体" w:eastAsia="宋体"/>
          <w:b w:val="0"/>
          <w:sz w:val="24"/>
        </w:rPr>
        <w:t>5. 函数封装:每道题写成一个独立函数,主程序通过菜单调用,结构清晰、便于测试。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3D43FE3"/>
    <w:rsid w:val="5945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1233</Words>
  <Characters>1649</Characters>
  <Lines>0</Lines>
  <Paragraphs>0</Paragraphs>
  <TotalTime>1</TotalTime>
  <ScaleCrop>false</ScaleCrop>
  <LinksUpToDate>false</LinksUpToDate>
  <CharactersWithSpaces>1816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2026-06-11T15:14:10Z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461DB41883364E1DAD90ECE1304A1E7B_12</vt:lpwstr>
  </property>
</Properties>
</file>