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63B45">
      <w:pPr>
        <w:pStyle w:val="3"/>
        <w:rPr>
          <w:color w:val="auto"/>
        </w:rPr>
      </w:pPr>
      <w:r>
        <w:rPr>
          <w:rFonts w:ascii="黑体" w:hAnsi="黑体" w:eastAsia="黑体"/>
          <w:color w:val="auto"/>
          <w:sz w:val="28"/>
        </w:rPr>
        <w:t>实验 1　Python 开发环境搭建</w:t>
      </w:r>
    </w:p>
    <w:tbl>
      <w:tblPr>
        <w:tblStyle w:val="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34A31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640" w:type="dxa"/>
          </w:tcPr>
          <w:p w14:paraId="207CD3F4">
            <w:pPr>
              <w:spacing w:after="0" w:line="240" w:lineRule="auto"/>
              <w:rPr>
                <w:color w:val="auto"/>
              </w:rPr>
            </w:pPr>
          </w:p>
          <w:p w14:paraId="7B414F54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一、实验内容</w:t>
            </w:r>
            <w:bookmarkStart w:id="0" w:name="_GoBack"/>
            <w:bookmarkEnd w:id="0"/>
          </w:p>
          <w:p w14:paraId="5CEE4D73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A. 安装 Python 解释器，注意课上强调的各安装选项：</w:t>
            </w:r>
          </w:p>
          <w:p w14:paraId="52E26039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 xml:space="preserve">   · Add Python to PATH：将 Python 加入系统环境变量，使命令行任意路径均可使用 python 命令；</w:t>
            </w:r>
          </w:p>
          <w:p w14:paraId="5B779E6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 xml:space="preserve">   · Customize installation：可自定义安装路径及附加组件；</w:t>
            </w:r>
          </w:p>
          <w:p w14:paraId="3DA262A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 xml:space="preserve">   · Install for all users / Just for me：为所有用户安装需管理员权限。</w:t>
            </w:r>
          </w:p>
          <w:p w14:paraId="33477E26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B. 从文本文件创建 Python 脚本文件，并以命令行方式运行该脚本。</w:t>
            </w:r>
          </w:p>
          <w:p w14:paraId="5C4D5563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C. 安装 PyCharm，配置 Python 解释器，成功运行 Hello World 程序。</w:t>
            </w:r>
          </w:p>
          <w:p w14:paraId="4F7DEC03">
            <w:pPr>
              <w:spacing w:after="0" w:line="240" w:lineRule="auto"/>
              <w:rPr>
                <w:color w:val="auto"/>
              </w:rPr>
            </w:pPr>
          </w:p>
        </w:tc>
      </w:tr>
      <w:tr w14:paraId="60348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0A18152">
            <w:pPr>
              <w:spacing w:after="0" w:line="240" w:lineRule="auto"/>
              <w:rPr>
                <w:color w:val="auto"/>
              </w:rPr>
            </w:pPr>
          </w:p>
          <w:p w14:paraId="70E32CF2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二、实验过程和步骤</w:t>
            </w:r>
          </w:p>
          <w:p w14:paraId="2372085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1. 访问 python.org，下载 Python 安装包。</w:t>
            </w:r>
          </w:p>
          <w:p w14:paraId="335C56C2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2. 运行安装程序，勾选"Add Python to PATH"，点击 Install Now。</w:t>
            </w:r>
          </w:p>
          <w:p w14:paraId="2C955075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1955" cy="3354705"/>
                  <wp:effectExtent l="0" t="0" r="4445" b="171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1955" cy="335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3CF295">
            <w:pPr>
              <w:spacing w:after="0" w:line="240" w:lineRule="auto"/>
              <w:rPr>
                <w:color w:val="auto"/>
              </w:rPr>
            </w:pPr>
          </w:p>
          <w:p w14:paraId="3EE8F48E">
            <w:pPr>
              <w:spacing w:after="0" w:line="240" w:lineRule="auto"/>
              <w:rPr>
                <w:color w:val="auto"/>
              </w:rPr>
            </w:pPr>
          </w:p>
          <w:p w14:paraId="243CB2DC">
            <w:pPr>
              <w:spacing w:after="0" w:line="240" w:lineRule="auto"/>
              <w:rPr>
                <w:color w:val="auto"/>
              </w:rPr>
            </w:pPr>
          </w:p>
          <w:p w14:paraId="6F7A52ED">
            <w:pPr>
              <w:spacing w:after="0" w:line="240" w:lineRule="auto"/>
              <w:rPr>
                <w:color w:val="auto"/>
              </w:rPr>
            </w:pPr>
          </w:p>
          <w:p w14:paraId="4FFAEE6B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3. 安装完成后打开命令提示符，输入 python --version 验证安装。</w:t>
            </w:r>
          </w:p>
          <w:p w14:paraId="20CAC190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676650" cy="119062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CD4252">
            <w:pPr>
              <w:spacing w:after="0" w:line="240" w:lineRule="auto"/>
              <w:rPr>
                <w:color w:val="auto"/>
              </w:rPr>
            </w:pPr>
          </w:p>
          <w:p w14:paraId="47A5D3E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4. 打开记事本，输入 print("Hello World")，保存为 hello_world.py。</w:t>
            </w:r>
          </w:p>
          <w:p w14:paraId="28F4ACB0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5. 在命令提示符中执行 python hello_world.py，观察输出。</w:t>
            </w:r>
          </w:p>
          <w:p w14:paraId="7CEE8DBB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895725" cy="84772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5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930B4C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6. 下载 PyCharm Community 版，完成安装。</w:t>
            </w:r>
          </w:p>
          <w:p w14:paraId="2FC3084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7. 新建项目，在 Settings → Python Interpreter 中配置已安装的 Python。</w:t>
            </w:r>
          </w:p>
          <w:p w14:paraId="579CF04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8. 创建 hello_world.py，输入代码，点击运行按钮。</w:t>
            </w:r>
          </w:p>
          <w:p w14:paraId="18B45615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72430" cy="2562860"/>
                  <wp:effectExtent l="0" t="0" r="13970" b="889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430" cy="256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9AA5AD">
            <w:pPr>
              <w:spacing w:after="0" w:line="240" w:lineRule="auto"/>
              <w:rPr>
                <w:color w:val="auto"/>
              </w:rPr>
            </w:pPr>
          </w:p>
        </w:tc>
      </w:tr>
      <w:tr w14:paraId="2098C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1B2CA7B8">
            <w:pPr>
              <w:spacing w:after="0" w:line="240" w:lineRule="auto"/>
              <w:rPr>
                <w:color w:val="auto"/>
              </w:rPr>
            </w:pPr>
          </w:p>
          <w:p w14:paraId="6ECB9D97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三、实验结果、总结和思考</w:t>
            </w:r>
          </w:p>
          <w:p w14:paraId="351F0A9C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成功安装 Python 解释器，理解了各安装选项的含义；掌握了通过命令行运行 Python 脚本的方法；安装 PyCharm 并完成解释器配置，成功运行 Hello World 程序。</w:t>
            </w:r>
          </w:p>
          <w:p w14:paraId="04902680">
            <w:pPr>
              <w:spacing w:after="0" w:line="240" w:lineRule="auto"/>
              <w:rPr>
                <w:color w:val="auto"/>
              </w:rPr>
            </w:pPr>
          </w:p>
          <w:p w14:paraId="14E470AC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2E89341D">
      <w:pPr>
        <w:rPr>
          <w:color w:val="auto"/>
        </w:rPr>
      </w:pPr>
    </w:p>
    <w:p w14:paraId="6974073F">
      <w:pPr>
        <w:rPr>
          <w:color w:val="auto"/>
        </w:rPr>
      </w:pPr>
      <w:r>
        <w:rPr>
          <w:color w:val="auto"/>
        </w:rPr>
        <w:br w:type="page"/>
      </w:r>
    </w:p>
    <w:p w14:paraId="02B679BE">
      <w:pPr>
        <w:pStyle w:val="3"/>
        <w:rPr>
          <w:color w:val="auto"/>
        </w:rPr>
      </w:pPr>
      <w:r>
        <w:rPr>
          <w:rFonts w:ascii="黑体" w:hAnsi="黑体" w:eastAsia="黑体"/>
          <w:color w:val="auto"/>
          <w:sz w:val="28"/>
        </w:rPr>
        <w:t>实验 2　for 循环生成列表</w:t>
      </w:r>
    </w:p>
    <w:tbl>
      <w:tblPr>
        <w:tblStyle w:val="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64CF7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992EAED">
            <w:pPr>
              <w:spacing w:after="0" w:line="240" w:lineRule="auto"/>
              <w:rPr>
                <w:color w:val="auto"/>
              </w:rPr>
            </w:pPr>
          </w:p>
          <w:p w14:paraId="65EA8CC1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一、实验内容</w:t>
            </w:r>
          </w:p>
          <w:p w14:paraId="266B6686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A. 用 for 循环生成列表 x = [0, 1, 2, ..., 10]</w:t>
            </w:r>
          </w:p>
          <w:p w14:paraId="57F2E6A5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B. 用 for 循环生成列表 x = [2, 3, 4, ..., 12]</w:t>
            </w:r>
          </w:p>
          <w:p w14:paraId="51AB65ED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C. 用 for 循环生成列表 x = [10, 9, ..., 0]</w:t>
            </w:r>
          </w:p>
          <w:p w14:paraId="7351DE9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D. 用 for 循环生成列表 x = [0, 2, 4, ..., 100]</w:t>
            </w:r>
          </w:p>
          <w:p w14:paraId="23EA47D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E. 用 for 循环生成列表 x = [1, 3, 5, ..., 99]</w:t>
            </w:r>
          </w:p>
          <w:p w14:paraId="52F3722F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F. 用 for 循环生成列表 x = [99, 97, ..., 3, 1]</w:t>
            </w:r>
          </w:p>
          <w:p w14:paraId="76FF5077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G. 用 for 循环对 1~100 求和</w:t>
            </w:r>
          </w:p>
          <w:p w14:paraId="04016AF7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H. 用 for 循环对 1~100 之间的偶数求和</w:t>
            </w:r>
          </w:p>
          <w:p w14:paraId="1AD0A734">
            <w:pPr>
              <w:spacing w:after="0" w:line="240" w:lineRule="auto"/>
              <w:rPr>
                <w:color w:val="auto"/>
              </w:rPr>
            </w:pPr>
          </w:p>
        </w:tc>
      </w:tr>
      <w:tr w14:paraId="0D1D9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565B4BDB">
            <w:pPr>
              <w:spacing w:after="0" w:line="240" w:lineRule="auto"/>
              <w:rPr>
                <w:color w:val="auto"/>
              </w:rPr>
            </w:pPr>
          </w:p>
          <w:p w14:paraId="54EB9AA5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二、实验过程和步骤</w:t>
            </w:r>
          </w:p>
          <w:p w14:paraId="4F310D85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1. 在 PyCharm 中创建 实验2/lab2.py 文件。</w:t>
            </w:r>
          </w:p>
          <w:p w14:paraId="6565EBA2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2. 编写 A~F 的 for 循环列表生成代码，使用 range() 函数控制步长。</w:t>
            </w:r>
          </w:p>
          <w:p w14:paraId="3F8518B8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3860" cy="7218045"/>
                  <wp:effectExtent l="0" t="0" r="2540" b="1905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3860" cy="721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F2257F">
            <w:pPr>
              <w:spacing w:after="0" w:line="240" w:lineRule="auto"/>
              <w:rPr>
                <w:color w:val="auto"/>
              </w:rPr>
            </w:pPr>
          </w:p>
          <w:p w14:paraId="3F8F3463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3. 编写 G、H 的求和代码，使用变量 total 累加。</w:t>
            </w:r>
          </w:p>
          <w:p w14:paraId="31B0C7DD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4981575" cy="3505200"/>
                  <wp:effectExtent l="0" t="0" r="9525" b="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1575" cy="350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B6B5B4">
            <w:pPr>
              <w:spacing w:after="0" w:line="240" w:lineRule="auto"/>
              <w:rPr>
                <w:color w:val="auto"/>
              </w:rPr>
            </w:pPr>
          </w:p>
          <w:p w14:paraId="1C507553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4. 运行程序，在控制台查看各题输出结果。</w:t>
            </w:r>
          </w:p>
          <w:p w14:paraId="2AED3CAB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74335" cy="1132205"/>
                  <wp:effectExtent l="0" t="0" r="12065" b="10795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4335" cy="1132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7600FB">
            <w:pPr>
              <w:spacing w:after="0" w:line="240" w:lineRule="auto"/>
              <w:rPr>
                <w:color w:val="auto"/>
              </w:rPr>
            </w:pPr>
          </w:p>
          <w:p w14:paraId="22032E34">
            <w:pPr>
              <w:spacing w:after="0" w:line="240" w:lineRule="auto"/>
              <w:rPr>
                <w:color w:val="auto"/>
              </w:rPr>
            </w:pPr>
          </w:p>
          <w:p w14:paraId="5AE25D60">
            <w:pPr>
              <w:spacing w:after="0" w:line="240" w:lineRule="auto"/>
              <w:rPr>
                <w:color w:val="auto"/>
              </w:rPr>
            </w:pPr>
          </w:p>
        </w:tc>
      </w:tr>
      <w:tr w14:paraId="58DB3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7761A8B7">
            <w:pPr>
              <w:spacing w:after="0" w:line="240" w:lineRule="auto"/>
              <w:rPr>
                <w:color w:val="auto"/>
              </w:rPr>
            </w:pPr>
          </w:p>
          <w:p w14:paraId="37523E4A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三、实验结果、总结和思考</w:t>
            </w:r>
          </w:p>
          <w:p w14:paraId="43ABB8C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成功使用 for 循环和 range() 函数生成各种数值列表，掌握了 range(start, stop, step) 的用法；通过累加变量计算出 1~100 的和为 5050，偶数和为 2550。</w:t>
            </w:r>
          </w:p>
          <w:p w14:paraId="7EB6B0FD">
            <w:pPr>
              <w:spacing w:after="0" w:line="240" w:lineRule="auto"/>
              <w:rPr>
                <w:color w:val="auto"/>
              </w:rPr>
            </w:pPr>
          </w:p>
          <w:p w14:paraId="1031979B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20EB156B">
      <w:pPr>
        <w:rPr>
          <w:color w:val="auto"/>
        </w:rPr>
      </w:pPr>
    </w:p>
    <w:p w14:paraId="7A3520B7">
      <w:pPr>
        <w:rPr>
          <w:color w:val="auto"/>
        </w:rPr>
      </w:pPr>
      <w:r>
        <w:rPr>
          <w:color w:val="auto"/>
        </w:rPr>
        <w:br w:type="page"/>
      </w:r>
    </w:p>
    <w:p w14:paraId="70714650">
      <w:pPr>
        <w:pStyle w:val="3"/>
        <w:rPr>
          <w:color w:val="auto"/>
        </w:rPr>
      </w:pPr>
      <w:r>
        <w:rPr>
          <w:rFonts w:ascii="黑体" w:hAnsi="黑体" w:eastAsia="黑体"/>
          <w:color w:val="auto"/>
          <w:sz w:val="28"/>
        </w:rPr>
        <w:t>实验 3　列表操作</w:t>
      </w:r>
    </w:p>
    <w:tbl>
      <w:tblPr>
        <w:tblStyle w:val="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1A7F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640" w:type="dxa"/>
          </w:tcPr>
          <w:p w14:paraId="4EDF520D">
            <w:pPr>
              <w:spacing w:after="0" w:line="240" w:lineRule="auto"/>
              <w:rPr>
                <w:color w:val="auto"/>
              </w:rPr>
            </w:pPr>
          </w:p>
          <w:p w14:paraId="08E65B5E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一、实验内容</w:t>
            </w:r>
          </w:p>
          <w:p w14:paraId="0B228A3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A. 写代码找出列表的最大数，并给出最大数所在的位置（index）。</w:t>
            </w:r>
          </w:p>
          <w:p w14:paraId="23F08EB6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B. 用 for 循环倒序输出一个列表的内容。</w:t>
            </w:r>
          </w:p>
          <w:p w14:paraId="1D4E64BE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C. 对列表进行降序排序（输入输出为同一列表）。</w:t>
            </w:r>
          </w:p>
          <w:p w14:paraId="36EB59A8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D. 对列表进行降序排序（输入输出为不同列表）。</w:t>
            </w:r>
          </w:p>
          <w:p w14:paraId="18C7D432">
            <w:pPr>
              <w:spacing w:after="0" w:line="240" w:lineRule="auto"/>
              <w:rPr>
                <w:color w:val="auto"/>
              </w:rPr>
            </w:pPr>
          </w:p>
        </w:tc>
      </w:tr>
      <w:tr w14:paraId="43634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292A91CE">
            <w:pPr>
              <w:spacing w:after="0" w:line="240" w:lineRule="auto"/>
              <w:rPr>
                <w:color w:val="auto"/>
              </w:rPr>
            </w:pPr>
          </w:p>
          <w:p w14:paraId="00AF4C3C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二、实验过程和步骤</w:t>
            </w:r>
          </w:p>
          <w:p w14:paraId="415099BF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1. 创建 实验3/lab3.py，定义测试列表 x = [3, 7, 1, 9, 4, 6, 2]。</w:t>
            </w:r>
          </w:p>
          <w:p w14:paraId="107D7BAF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2. A：用 for 循环遍历列表，记录最大值及其下标。</w:t>
            </w:r>
          </w:p>
          <w:p w14:paraId="4C68301A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2590" cy="2766695"/>
                  <wp:effectExtent l="0" t="0" r="3810" b="14605"/>
                  <wp:docPr id="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2590" cy="276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C94EF2">
            <w:pPr>
              <w:spacing w:after="0" w:line="240" w:lineRule="auto"/>
              <w:rPr>
                <w:color w:val="auto"/>
              </w:rPr>
            </w:pPr>
          </w:p>
          <w:p w14:paraId="3C103E26">
            <w:pPr>
              <w:spacing w:after="0" w:line="240" w:lineRule="auto"/>
              <w:rPr>
                <w:color w:val="auto"/>
              </w:rPr>
            </w:pPr>
          </w:p>
          <w:p w14:paraId="5A428406">
            <w:pPr>
              <w:spacing w:after="0" w:line="240" w:lineRule="auto"/>
              <w:rPr>
                <w:color w:val="auto"/>
              </w:rPr>
            </w:pPr>
          </w:p>
          <w:p w14:paraId="7D4D3297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3. B：用 for 循环从 len(x)-1 倒序遍历并打印元素。</w:t>
            </w:r>
          </w:p>
          <w:p w14:paraId="7B5B689E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4638675" cy="1104900"/>
                  <wp:effectExtent l="0" t="0" r="9525" b="0"/>
                  <wp:docPr id="1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86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310841">
            <w:pPr>
              <w:spacing w:after="0" w:line="240" w:lineRule="auto"/>
              <w:rPr>
                <w:color w:val="auto"/>
              </w:rPr>
            </w:pPr>
          </w:p>
          <w:p w14:paraId="2C31D047">
            <w:pPr>
              <w:spacing w:after="0" w:line="240" w:lineRule="auto"/>
              <w:rPr>
                <w:color w:val="auto"/>
              </w:rPr>
            </w:pPr>
          </w:p>
          <w:p w14:paraId="2BBED3A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4. C：调用 x.sort(reverse=True) 在原列表上降序排序并打印。</w:t>
            </w:r>
          </w:p>
          <w:p w14:paraId="27647076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305175" cy="914400"/>
                  <wp:effectExtent l="0" t="0" r="9525" b="0"/>
                  <wp:docPr id="1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059496">
            <w:pPr>
              <w:spacing w:after="0" w:line="240" w:lineRule="auto"/>
              <w:rPr>
                <w:color w:val="auto"/>
              </w:rPr>
            </w:pPr>
          </w:p>
          <w:p w14:paraId="7219468B">
            <w:pPr>
              <w:spacing w:after="0" w:line="240" w:lineRule="auto"/>
              <w:rPr>
                <w:color w:val="auto"/>
              </w:rPr>
            </w:pPr>
          </w:p>
          <w:p w14:paraId="25D5A32F">
            <w:pPr>
              <w:spacing w:after="0" w:line="240" w:lineRule="auto"/>
              <w:rPr>
                <w:color w:val="auto"/>
              </w:rPr>
            </w:pPr>
          </w:p>
          <w:p w14:paraId="2E57C632">
            <w:pPr>
              <w:spacing w:after="0" w:line="240" w:lineRule="auto"/>
              <w:rPr>
                <w:color w:val="auto"/>
              </w:rPr>
            </w:pPr>
          </w:p>
          <w:p w14:paraId="2637A0B0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5. D：调用 y = sorted(x, reverse=True) 生成新列表，分别打印原列表和新列表。</w:t>
            </w:r>
          </w:p>
          <w:p w14:paraId="33621E17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609975" cy="1314450"/>
                  <wp:effectExtent l="0" t="0" r="9525" b="0"/>
                  <wp:docPr id="12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7A88A0">
            <w:pPr>
              <w:spacing w:after="0" w:line="240" w:lineRule="auto"/>
              <w:rPr>
                <w:color w:val="auto"/>
              </w:rPr>
            </w:pPr>
          </w:p>
          <w:p w14:paraId="5AA6B604">
            <w:pPr>
              <w:spacing w:after="0" w:line="240" w:lineRule="auto"/>
              <w:rPr>
                <w:color w:val="auto"/>
              </w:rPr>
            </w:pPr>
          </w:p>
        </w:tc>
      </w:tr>
      <w:tr w14:paraId="0D540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070DEA45">
            <w:pPr>
              <w:spacing w:after="0" w:line="240" w:lineRule="auto"/>
              <w:rPr>
                <w:color w:val="auto"/>
              </w:rPr>
            </w:pPr>
          </w:p>
          <w:p w14:paraId="0E573282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三、实验结果、总结和思考</w:t>
            </w:r>
          </w:p>
          <w:p w14:paraId="1880031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成功实现列表最大值及其下标的查找；掌握了 for 循环倒序遍历的写法；理解了 list.sort()（原地排序）与 sorted()（返回新列表）的区别。</w:t>
            </w:r>
          </w:p>
          <w:p w14:paraId="39E537BC">
            <w:pPr>
              <w:spacing w:after="0" w:line="240" w:lineRule="auto"/>
              <w:rPr>
                <w:color w:val="auto"/>
              </w:rPr>
            </w:pPr>
          </w:p>
          <w:p w14:paraId="2EAD769A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5225CFFA">
      <w:pPr>
        <w:rPr>
          <w:color w:val="auto"/>
        </w:rPr>
      </w:pPr>
    </w:p>
    <w:p w14:paraId="5EBE2C88">
      <w:pPr>
        <w:rPr>
          <w:color w:val="auto"/>
        </w:rPr>
      </w:pPr>
      <w:r>
        <w:rPr>
          <w:color w:val="auto"/>
        </w:rPr>
        <w:br w:type="page"/>
      </w:r>
    </w:p>
    <w:p w14:paraId="42216077">
      <w:pPr>
        <w:pStyle w:val="3"/>
        <w:rPr>
          <w:color w:val="auto"/>
        </w:rPr>
      </w:pPr>
      <w:r>
        <w:rPr>
          <w:rFonts w:ascii="黑体" w:hAnsi="黑体" w:eastAsia="黑体"/>
          <w:color w:val="auto"/>
          <w:sz w:val="28"/>
        </w:rPr>
        <w:t>实验 4　while 循环</w:t>
      </w:r>
    </w:p>
    <w:tbl>
      <w:tblPr>
        <w:tblStyle w:val="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1AEB1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56EA29E6">
            <w:pPr>
              <w:spacing w:after="0" w:line="240" w:lineRule="auto"/>
              <w:rPr>
                <w:color w:val="auto"/>
              </w:rPr>
            </w:pPr>
          </w:p>
          <w:p w14:paraId="326308E5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一、实验内容</w:t>
            </w:r>
          </w:p>
          <w:p w14:paraId="56D1DF9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A. while 循环计算 1~100 的累加和。</w:t>
            </w:r>
          </w:p>
          <w:p w14:paraId="5AB4498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B. while 循环计算：年利率为 0.9% 时，多少年可以实现资金翻倍。</w:t>
            </w:r>
          </w:p>
          <w:p w14:paraId="2B4E6F59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C. 多轮字符串输入并存入列表，输入 "EnD-nOw" 结束。</w:t>
            </w:r>
          </w:p>
          <w:p w14:paraId="69BBB415">
            <w:pPr>
              <w:spacing w:after="0" w:line="240" w:lineRule="auto"/>
              <w:rPr>
                <w:color w:val="auto"/>
              </w:rPr>
            </w:pPr>
          </w:p>
        </w:tc>
      </w:tr>
      <w:tr w14:paraId="3F56D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27B62897">
            <w:pPr>
              <w:spacing w:after="0" w:line="240" w:lineRule="auto"/>
              <w:rPr>
                <w:color w:val="auto"/>
              </w:rPr>
            </w:pPr>
          </w:p>
          <w:p w14:paraId="18105346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二、实验过程和步骤</w:t>
            </w:r>
          </w:p>
          <w:p w14:paraId="330D27FB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1. 创建 实验4/lab4.py。</w:t>
            </w:r>
          </w:p>
          <w:p w14:paraId="49F78BF6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2. A：用 while i &lt;= 100 循环累加，初始 total=0, i=1。</w:t>
            </w:r>
          </w:p>
          <w:p w14:paraId="0F581D0E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4552950" cy="1666875"/>
                  <wp:effectExtent l="0" t="0" r="0" b="9525"/>
                  <wp:docPr id="1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28A5EE">
            <w:pPr>
              <w:spacing w:after="0" w:line="240" w:lineRule="auto"/>
              <w:rPr>
                <w:color w:val="auto"/>
              </w:rPr>
            </w:pPr>
          </w:p>
          <w:p w14:paraId="0ED4D989">
            <w:pPr>
              <w:spacing w:after="0" w:line="240" w:lineRule="auto"/>
              <w:rPr>
                <w:color w:val="auto"/>
              </w:rPr>
            </w:pPr>
          </w:p>
          <w:p w14:paraId="3D58ED34">
            <w:pPr>
              <w:spacing w:after="0" w:line="240" w:lineRule="auto"/>
              <w:rPr>
                <w:color w:val="auto"/>
              </w:rPr>
            </w:pPr>
          </w:p>
          <w:p w14:paraId="4AC3F157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3. B：用 while money &lt; 2.0 循环，每轮 money *= 1.009，统计年数。</w:t>
            </w:r>
          </w:p>
          <w:p w14:paraId="2227B6A5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3225" cy="1541145"/>
                  <wp:effectExtent l="0" t="0" r="3175" b="1905"/>
                  <wp:docPr id="1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3225" cy="154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BE6E62">
            <w:pPr>
              <w:spacing w:after="0" w:line="240" w:lineRule="auto"/>
              <w:rPr>
                <w:color w:val="auto"/>
              </w:rPr>
            </w:pPr>
          </w:p>
          <w:p w14:paraId="6521CE2B">
            <w:pPr>
              <w:spacing w:after="0" w:line="240" w:lineRule="auto"/>
              <w:rPr>
                <w:color w:val="auto"/>
              </w:rPr>
            </w:pPr>
          </w:p>
          <w:p w14:paraId="303C2546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4. C：用 while True 循环，用 input() 接收字符串，遇到 "EnD-nOw" 则 break，其余追加到列表。</w:t>
            </w:r>
          </w:p>
          <w:p w14:paraId="774AF7A1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4924425" cy="2038350"/>
                  <wp:effectExtent l="0" t="0" r="9525" b="0"/>
                  <wp:docPr id="1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442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E87CF">
            <w:pPr>
              <w:spacing w:after="0" w:line="240" w:lineRule="auto"/>
              <w:rPr>
                <w:color w:val="auto"/>
              </w:rPr>
            </w:pPr>
          </w:p>
          <w:p w14:paraId="09B4520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5. 运行程序，测试三道题的输出是否正确。</w:t>
            </w:r>
          </w:p>
          <w:p w14:paraId="5E8BDFA9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4476750" cy="2019300"/>
                  <wp:effectExtent l="0" t="0" r="0" b="0"/>
                  <wp:docPr id="1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6856B9">
            <w:pPr>
              <w:spacing w:after="0" w:line="240" w:lineRule="auto"/>
              <w:rPr>
                <w:color w:val="auto"/>
              </w:rPr>
            </w:pPr>
          </w:p>
        </w:tc>
      </w:tr>
      <w:tr w14:paraId="45DE6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B11C403">
            <w:pPr>
              <w:spacing w:after="0" w:line="240" w:lineRule="auto"/>
              <w:rPr>
                <w:color w:val="auto"/>
              </w:rPr>
            </w:pPr>
          </w:p>
          <w:p w14:paraId="622AD1D9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三、实验结果、总结和思考</w:t>
            </w:r>
          </w:p>
          <w:p w14:paraId="5197EAA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用 while 循环计算出 1~100 累加和为 5050；计算出年利率 0.9% 时资金翻倍需约 78 年；实现了多轮用户输入，掌握了 while True + break 的常用写法。</w:t>
            </w:r>
          </w:p>
          <w:p w14:paraId="1DA5CDD1">
            <w:pPr>
              <w:spacing w:after="0" w:line="240" w:lineRule="auto"/>
              <w:rPr>
                <w:color w:val="auto"/>
              </w:rPr>
            </w:pPr>
          </w:p>
          <w:p w14:paraId="68930CA0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1FEBD4DC">
      <w:pPr>
        <w:rPr>
          <w:color w:val="auto"/>
        </w:rPr>
      </w:pPr>
    </w:p>
    <w:p w14:paraId="59A62268">
      <w:pPr>
        <w:rPr>
          <w:color w:val="auto"/>
        </w:rPr>
      </w:pPr>
      <w:r>
        <w:rPr>
          <w:color w:val="auto"/>
        </w:rPr>
        <w:br w:type="page"/>
      </w:r>
    </w:p>
    <w:p w14:paraId="7AD5D96D">
      <w:pPr>
        <w:pStyle w:val="3"/>
        <w:rPr>
          <w:color w:val="auto"/>
        </w:rPr>
      </w:pPr>
      <w:r>
        <w:rPr>
          <w:rFonts w:ascii="黑体" w:hAnsi="黑体" w:eastAsia="黑体"/>
          <w:color w:val="auto"/>
          <w:sz w:val="28"/>
        </w:rPr>
        <w:t>实验 5　函数封装</w:t>
      </w:r>
    </w:p>
    <w:tbl>
      <w:tblPr>
        <w:tblStyle w:val="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2705E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640" w:type="dxa"/>
          </w:tcPr>
          <w:p w14:paraId="37154068">
            <w:pPr>
              <w:spacing w:after="0" w:line="240" w:lineRule="auto"/>
              <w:rPr>
                <w:color w:val="auto"/>
              </w:rPr>
            </w:pPr>
          </w:p>
          <w:p w14:paraId="5A994EC2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一、实验内容</w:t>
            </w:r>
          </w:p>
          <w:p w14:paraId="4C5A6ACF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A. 将分段函数封装为函数，用多个数值调用并输出结果。</w:t>
            </w:r>
          </w:p>
          <w:p w14:paraId="02AFA80D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 xml:space="preserve">   分段函数规则：x &lt; 0 时 y = x²+1；0 ≤ x &lt; 5 时 y = 2x；x ≥ 5 时 y = x-3</w:t>
            </w:r>
          </w:p>
          <w:p w14:paraId="38CB76C6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B. 将多个数放入列表，用 for 循环依次调用 5A 函数并输出结果。</w:t>
            </w:r>
          </w:p>
          <w:p w14:paraId="5E4A83D3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C. 用 4C 的方法输入数字字符串，转换为浮点数后调用函数，将结果存入新列表。</w:t>
            </w:r>
          </w:p>
          <w:p w14:paraId="5DEB8889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D. 将 5C 中的功能封装为一个函数。</w:t>
            </w:r>
          </w:p>
          <w:p w14:paraId="0DC4769C">
            <w:pPr>
              <w:spacing w:after="0" w:line="240" w:lineRule="auto"/>
              <w:rPr>
                <w:color w:val="auto"/>
              </w:rPr>
            </w:pPr>
          </w:p>
        </w:tc>
      </w:tr>
      <w:tr w14:paraId="69F68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2B5F486">
            <w:pPr>
              <w:spacing w:after="0" w:line="240" w:lineRule="auto"/>
              <w:rPr>
                <w:color w:val="auto"/>
              </w:rPr>
            </w:pPr>
          </w:p>
          <w:p w14:paraId="72C7E56E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二、实验过程和步骤</w:t>
            </w:r>
          </w:p>
          <w:p w14:paraId="466483E1">
            <w:pPr>
              <w:spacing w:after="0" w:line="240" w:lineRule="auto"/>
              <w:ind w:left="425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1. 创建 实验5/lab5.py，使用 def f(x): 定义分段函数，内部用 if/elif/else 分支。</w:t>
            </w:r>
          </w:p>
          <w:p w14:paraId="7EEAB3B7">
            <w:pPr>
              <w:spacing w:after="0" w:line="240" w:lineRule="auto"/>
              <w:ind w:left="425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943350" cy="1457325"/>
                  <wp:effectExtent l="0" t="0" r="0" b="9525"/>
                  <wp:docPr id="1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36C252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2. A：用几个典型数值（如 -3, 0, 3, 5, 10）直接调用 f()，打印结果。</w:t>
            </w:r>
          </w:p>
          <w:p w14:paraId="0A2BD3F9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3. B：将这些数值放入列表 nums，用 for 循环依次调用 f(n) 并打印。</w:t>
            </w:r>
          </w:p>
          <w:p w14:paraId="3292AE45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4. C：用 while True + input() 接收字符串，float() 转换后放入 float_list，再用循环调用函数存入 result_list。</w:t>
            </w:r>
          </w:p>
          <w:p w14:paraId="4DB30172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5. D：将 C 的逻辑写成 def input_and_calc(): 函数，return 两个列表，并在末尾调用验证。</w:t>
            </w:r>
          </w:p>
          <w:p w14:paraId="297B5F98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962400" cy="3990975"/>
                  <wp:effectExtent l="0" t="0" r="0" b="9525"/>
                  <wp:docPr id="19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399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2B6504">
            <w:pPr>
              <w:spacing w:after="0" w:line="240" w:lineRule="auto"/>
              <w:rPr>
                <w:color w:val="auto"/>
              </w:rPr>
            </w:pPr>
          </w:p>
          <w:p w14:paraId="64EA02AF">
            <w:pPr>
              <w:spacing w:after="0" w:line="240" w:lineRule="auto"/>
              <w:rPr>
                <w:color w:val="auto"/>
              </w:rPr>
            </w:pPr>
          </w:p>
        </w:tc>
      </w:tr>
      <w:tr w14:paraId="40449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3CBF5E88">
            <w:pPr>
              <w:spacing w:after="0" w:line="240" w:lineRule="auto"/>
              <w:rPr>
                <w:color w:val="auto"/>
              </w:rPr>
            </w:pPr>
          </w:p>
          <w:p w14:paraId="2D5CF096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三、实验结果、总结和思考</w:t>
            </w:r>
          </w:p>
          <w:p w14:paraId="574AD59E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成功将分段函数封装为 Python 函数；掌握了用列表 + for 循环批量调用函数的方法；实现了用户输入字符串转浮点数并批量计算的完整流程；理解了函数封装的意义：提高代码复用性，减少重复代码。</w:t>
            </w:r>
          </w:p>
          <w:p w14:paraId="2D846950">
            <w:pPr>
              <w:spacing w:after="0" w:line="240" w:lineRule="auto"/>
              <w:rPr>
                <w:color w:val="auto"/>
              </w:rPr>
            </w:pPr>
          </w:p>
          <w:p w14:paraId="440F6DCC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071125DC">
      <w:pPr>
        <w:rPr>
          <w:color w:val="auto"/>
        </w:rPr>
      </w:pPr>
    </w:p>
    <w:p w14:paraId="5A2726EE">
      <w:pPr>
        <w:rPr>
          <w:color w:val="auto"/>
        </w:rPr>
      </w:pPr>
      <w:r>
        <w:rPr>
          <w:color w:val="auto"/>
        </w:rPr>
        <w:br w:type="page"/>
      </w:r>
    </w:p>
    <w:p w14:paraId="6063FFE2">
      <w:pPr>
        <w:pStyle w:val="3"/>
        <w:rPr>
          <w:color w:val="auto"/>
        </w:rPr>
      </w:pPr>
      <w:r>
        <w:rPr>
          <w:rFonts w:ascii="黑体" w:hAnsi="黑体" w:eastAsia="黑体"/>
          <w:color w:val="auto"/>
          <w:sz w:val="28"/>
        </w:rPr>
        <w:t>实验 6　NumPy 与矩阵运算</w:t>
      </w:r>
    </w:p>
    <w:tbl>
      <w:tblPr>
        <w:tblStyle w:val="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1326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640" w:type="dxa"/>
          </w:tcPr>
          <w:p w14:paraId="4B6F4F14">
            <w:pPr>
              <w:spacing w:after="0" w:line="240" w:lineRule="auto"/>
              <w:rPr>
                <w:color w:val="auto"/>
              </w:rPr>
            </w:pPr>
          </w:p>
          <w:p w14:paraId="00745A41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一、实验内容</w:t>
            </w:r>
          </w:p>
          <w:p w14:paraId="337DAF6D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A. 用 PyCharm 图形界面安装 Python 包（Numpy）。</w:t>
            </w:r>
          </w:p>
          <w:p w14:paraId="746F9735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B. 用 pip 命令安装 Pandas，确保与 6A 中 Numpy 使用同一解释器。</w:t>
            </w:r>
          </w:p>
          <w:p w14:paraId="659E317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C. 手动生成两个 numpy.ndarray 矩阵，用 numpy 函数计算乘积。</w:t>
            </w:r>
          </w:p>
          <w:p w14:paraId="17E67D78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D. 将至少 3 个矩阵放入列表，用 for 循环结合 numpy 实现累乘。</w:t>
            </w:r>
          </w:p>
          <w:p w14:paraId="4C3DD7F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E. 用 [[1,2],[3,4]] 形式表达矩阵，封装乘法函数，分别用函数嵌套和 for 循环完成 5 个矩阵的连乘。</w:t>
            </w:r>
          </w:p>
          <w:p w14:paraId="4C818D4B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F. 生成 5 个随机 2×2 矩阵，放入列表，用 6E 的函数计算累乘结果。</w:t>
            </w:r>
          </w:p>
          <w:p w14:paraId="03206858">
            <w:pPr>
              <w:spacing w:after="0" w:line="240" w:lineRule="auto"/>
              <w:rPr>
                <w:color w:val="auto"/>
              </w:rPr>
            </w:pPr>
          </w:p>
        </w:tc>
      </w:tr>
      <w:tr w14:paraId="29B22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0646350E">
            <w:pPr>
              <w:spacing w:after="0" w:line="240" w:lineRule="auto"/>
              <w:rPr>
                <w:color w:val="auto"/>
              </w:rPr>
            </w:pPr>
          </w:p>
          <w:p w14:paraId="38492124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二、实验过程和步骤</w:t>
            </w:r>
          </w:p>
          <w:p w14:paraId="67C8ACDF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1. A：PyCharm → Settings → Python Interpreter → 点击 "+" → 搜索 numpy → Install Package。</w:t>
            </w:r>
          </w:p>
          <w:p w14:paraId="03E0EE1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6400" cy="4414520"/>
                  <wp:effectExtent l="0" t="0" r="0" b="5080"/>
                  <wp:docPr id="2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44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D84A4E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2. B：打开命令提示符，执行 pip install pandas，安装完成后 import 验证。</w:t>
            </w:r>
          </w:p>
          <w:p w14:paraId="4598B5BA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77510" cy="1238250"/>
                  <wp:effectExtent l="0" t="0" r="8890" b="0"/>
                  <wp:docPr id="2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751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01685">
            <w:pPr>
              <w:spacing w:after="0" w:line="240" w:lineRule="auto"/>
              <w:rPr>
                <w:color w:val="auto"/>
              </w:rPr>
            </w:pPr>
          </w:p>
          <w:p w14:paraId="17452700">
            <w:pPr>
              <w:spacing w:after="0" w:line="240" w:lineRule="auto"/>
              <w:rPr>
                <w:color w:val="auto"/>
              </w:rPr>
            </w:pPr>
          </w:p>
          <w:p w14:paraId="6B4A8FF0">
            <w:pPr>
              <w:spacing w:after="0" w:line="240" w:lineRule="auto"/>
              <w:rPr>
                <w:color w:val="auto"/>
              </w:rPr>
            </w:pPr>
          </w:p>
          <w:p w14:paraId="38396ED8">
            <w:pPr>
              <w:spacing w:after="0" w:line="240" w:lineRule="auto"/>
              <w:rPr>
                <w:color w:val="auto"/>
              </w:rPr>
            </w:pPr>
          </w:p>
          <w:p w14:paraId="439ABE1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3. C：创建 实验6/lab6.py，用 np.array([[...]]) 创建矩阵 A、B，调用 np.dot(A, B) 计算乘积并打印。</w:t>
            </w:r>
          </w:p>
          <w:p w14:paraId="6118C0AF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4048125" cy="1371600"/>
                  <wp:effectExtent l="0" t="0" r="9525" b="0"/>
                  <wp:docPr id="22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1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F89D4">
            <w:pPr>
              <w:spacing w:after="0" w:line="240" w:lineRule="auto"/>
              <w:rPr>
                <w:color w:val="auto"/>
              </w:rPr>
            </w:pPr>
          </w:p>
          <w:p w14:paraId="72E53B2E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4. D：将 A、B、C 三个矩阵放入列表，用 for 循环逐步 np.dot 累乘，打印最终结果。</w:t>
            </w:r>
          </w:p>
          <w:p w14:paraId="1306AFE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3667125" cy="1666875"/>
                  <wp:effectExtent l="0" t="0" r="9525" b="9525"/>
                  <wp:docPr id="23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58E03E">
            <w:pPr>
              <w:spacing w:after="0" w:line="240" w:lineRule="auto"/>
              <w:rPr>
                <w:color w:val="auto"/>
              </w:rPr>
            </w:pPr>
          </w:p>
          <w:p w14:paraId="16395941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5. E：定义 def mat_mul(m1, m2): 封装 np.dot；用函数嵌套形式：mat_mul(mat_mul(...)) 连乘 5 个矩阵；再用 for 循环形式实现。</w:t>
            </w:r>
          </w:p>
          <w:p w14:paraId="0DCE8A91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3860" cy="3418840"/>
                  <wp:effectExtent l="0" t="0" r="2540" b="10160"/>
                  <wp:docPr id="24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3860" cy="341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74810A">
            <w:pPr>
              <w:spacing w:after="0" w:line="240" w:lineRule="auto"/>
              <w:rPr>
                <w:color w:val="auto"/>
              </w:rPr>
            </w:pPr>
          </w:p>
          <w:p w14:paraId="1E56AD5A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6. F：用 random.randint 生成 5 个随机 [[a,b],[c,d]] 矩阵，放入列表，调用 mat_mul 函数循环累乘并打印结果。</w:t>
            </w:r>
          </w:p>
          <w:p w14:paraId="74DE5E95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5483860" cy="5885815"/>
                  <wp:effectExtent l="0" t="0" r="2540" b="635"/>
                  <wp:docPr id="25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3860" cy="5885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2D7031">
            <w:pPr>
              <w:spacing w:after="0" w:line="240" w:lineRule="auto"/>
              <w:rPr>
                <w:color w:val="auto"/>
              </w:rPr>
            </w:pPr>
          </w:p>
          <w:p w14:paraId="44C7D716">
            <w:pPr>
              <w:spacing w:after="0" w:line="240" w:lineRule="auto"/>
              <w:rPr>
                <w:color w:val="auto"/>
              </w:rPr>
            </w:pPr>
          </w:p>
          <w:p w14:paraId="51543A0E">
            <w:pPr>
              <w:spacing w:after="0" w:line="240" w:lineRule="auto"/>
              <w:rPr>
                <w:color w:val="auto"/>
              </w:rPr>
            </w:pPr>
          </w:p>
        </w:tc>
      </w:tr>
      <w:tr w14:paraId="05893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29B4AE83">
            <w:pPr>
              <w:spacing w:after="0" w:line="240" w:lineRule="auto"/>
              <w:rPr>
                <w:color w:val="auto"/>
              </w:rPr>
            </w:pPr>
          </w:p>
          <w:p w14:paraId="1343E6C4">
            <w:pPr>
              <w:spacing w:after="0" w:line="240" w:lineRule="auto"/>
              <w:rPr>
                <w:color w:val="auto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</w:rPr>
              <w:t>三、实验结果、总结和思考</w:t>
            </w:r>
          </w:p>
          <w:p w14:paraId="5673FB38">
            <w:pPr>
              <w:spacing w:after="0" w:line="240" w:lineRule="auto"/>
              <w:ind w:left="425"/>
              <w:rPr>
                <w:color w:val="auto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掌握了 PyCharm 图形界面和 pip 命令两种安装 Python 包的方法；成功使用 numpy.ndarray 和 np.dot() 进行矩阵乘法；理解了函数嵌套与 for 循环两种方式连乘多个矩阵的写法；体会到 numpy 在数值计算上相比纯 Python 的简洁与高效。</w:t>
            </w:r>
          </w:p>
          <w:p w14:paraId="797B9158">
            <w:pPr>
              <w:spacing w:after="0" w:line="240" w:lineRule="auto"/>
              <w:rPr>
                <w:color w:val="auto"/>
              </w:rPr>
            </w:pPr>
          </w:p>
          <w:p w14:paraId="2CD6AEDF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399D1CFE">
      <w:pPr>
        <w:rPr>
          <w:color w:val="auto"/>
        </w:rPr>
      </w:pPr>
    </w:p>
    <w:p w14:paraId="6612DF2B">
      <w:pPr>
        <w:rPr>
          <w:color w:val="auto"/>
        </w:rPr>
      </w:pPr>
      <w:r>
        <w:rPr>
          <w:color w:val="auto"/>
        </w:rPr>
        <w:br w:type="page"/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5AC23D1"/>
    <w:rsid w:val="429D3EC4"/>
    <w:rsid w:val="47E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638</Words>
  <Characters>1038</Characters>
  <Lines>0</Lines>
  <Paragraphs>0</Paragraphs>
  <TotalTime>16</TotalTime>
  <ScaleCrop>false</ScaleCrop>
  <LinksUpToDate>false</LinksUpToDate>
  <CharactersWithSpaces>1214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2026-06-30T09:20:44Z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40B96836F30E4FB48761E1A3758D3878_12</vt:lpwstr>
  </property>
</Properties>
</file>