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7967A">
      <w:pPr>
        <w:pStyle w:val="31"/>
        <w:pBdr>
          <w:top w:val="none" w:color="auto" w:sz="0" w:space="0"/>
          <w:left w:val="none" w:color="auto" w:sz="0" w:space="0"/>
          <w:bottom w:val="none" w:color="4F81BD" w:themeColor="accent1" w:sz="0" w:space="4"/>
          <w:right w:val="none" w:color="auto" w:sz="0" w:space="0"/>
          <w:between w:val="none" w:color="auto" w:sz="0" w:space="0"/>
        </w:pBd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32"/>
        </w:rPr>
        <w:t>人工智能课程Python基础综合作业报告</w:t>
      </w:r>
    </w:p>
    <w:p w14:paraId="179EC5C0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一、问题背景</w:t>
      </w:r>
    </w:p>
    <w:p w14:paraId="0FCB79F0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本程序面向人工智能课程学习情况，使用Python基础语法对学生成绩和作业完成情况进行统计分析。通过Python的变量类型、列表、字典、循环语句、判断语句和函数等基础知识，实现学生信息的存储、成绩计算、等级判断和班级统计等功能。</w:t>
      </w:r>
    </w:p>
    <w:p w14:paraId="46B4AEB4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二、数据结构设计</w:t>
      </w:r>
    </w:p>
    <w:p w14:paraId="4C2B616C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本程序使用列表和字典两种数据结构来组织数据：</w:t>
      </w:r>
    </w:p>
    <w:p w14:paraId="05A3B275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（1）列表（list）：用于保存多名学生的信息。列表是有序的序列结构，可以通过索引访问元素，适合存储一组同类数据。本程序中使用students列表保存所有学生字典。</w:t>
      </w:r>
    </w:p>
    <w:p w14:paraId="4F4DF11D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（2）字典（dict）：用于保存单个学生的信息。字典通过键值对的方式存储数据，可以通过字段名（如name、python_score等）直接访问对应的值，语义清晰。</w:t>
      </w:r>
    </w:p>
    <w:p w14:paraId="2C22F733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字段类型说明：</w:t>
      </w:r>
    </w:p>
    <w:tbl>
      <w:tblPr>
        <w:tblStyle w:val="3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3"/>
        <w:gridCol w:w="4703"/>
      </w:tblGrid>
      <w:tr w14:paraId="5CFC7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</w:tcPr>
          <w:p w14:paraId="2C61CA2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字段名</w:t>
            </w:r>
          </w:p>
        </w:tc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</w:tcPr>
          <w:p w14:paraId="53EA41B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数据类型及说明</w:t>
            </w:r>
          </w:p>
        </w:tc>
      </w:tr>
      <w:tr w14:paraId="78C7E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538C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name（姓名）</w:t>
            </w:r>
          </w:p>
        </w:tc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2A8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字符串（str），用于存储学生的姓名</w:t>
            </w:r>
          </w:p>
        </w:tc>
      </w:tr>
      <w:tr w14:paraId="4A3A4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519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student_id（学号）</w:t>
            </w:r>
          </w:p>
        </w:tc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306C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字符串（str），用于存储学生的学号</w:t>
            </w:r>
          </w:p>
        </w:tc>
      </w:tr>
      <w:tr w14:paraId="31079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6917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python_score、ai_score（成绩）</w:t>
            </w:r>
          </w:p>
        </w:tc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72B3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整数（int），用于存储分数值</w:t>
            </w:r>
          </w:p>
        </w:tc>
      </w:tr>
      <w:tr w14:paraId="65B6A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9BD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homework_finished（作业完成）</w:t>
            </w:r>
          </w:p>
        </w:tc>
        <w:tc>
          <w:tcPr>
            <w:tcW w:w="4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F0D9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布尔值（bool），True表示已完成，False表示未完成</w:t>
            </w:r>
          </w:p>
        </w:tc>
      </w:tr>
    </w:tbl>
    <w:p w14:paraId="6E897F17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1"/>
        </w:rPr>
        <w:t>表1 学生信息字段说明</w:t>
      </w:r>
    </w:p>
    <w:p w14:paraId="6A20FD25">
      <w:pPr>
        <w:rPr>
          <w:rFonts w:hint="eastAsia" w:ascii="宋体" w:hAnsi="宋体" w:eastAsia="宋体" w:cs="宋体"/>
          <w:color w:val="auto"/>
        </w:rPr>
      </w:pPr>
    </w:p>
    <w:p w14:paraId="38838C78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三、程序设计思路</w:t>
      </w:r>
    </w:p>
    <w:p w14:paraId="2E8E57BB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程序按照"数据输入—循环遍历—函数计算—等级判断—统计汇总—结果输出"的顺序执行：</w:t>
      </w:r>
    </w:p>
    <w:p w14:paraId="39552C8E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3.1 数据输入</w:t>
      </w:r>
    </w:p>
    <w:p w14:paraId="69B9EE66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首先创建空列表students = []，然后使用append()方法逐个添加学生字典。每个学生字典包含姓名、学号、Python成绩、AI成绩、作业完成状态和评价六个字段。关键代码如下：</w:t>
      </w:r>
    </w:p>
    <w:p w14:paraId="2FC379FA">
      <w:pPr>
        <w:spacing w:line="288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0"/>
        </w:rPr>
        <w:t>students = []  # 创建空列表，用来保存所有学生的信息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>student1 = {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 xml:space="preserve">    "name": "张三",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 xml:space="preserve">    "student_id": "2024001",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 xml:space="preserve">    "python_score": 85,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 xml:space="preserve">    "ai_score": 90,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 xml:space="preserve">    "homework_finished": True,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 xml:space="preserve">    "comment": "学习态度认真"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>}</w:t>
      </w:r>
      <w:r>
        <w:rPr>
          <w:rFonts w:hint="eastAsia" w:ascii="宋体" w:hAnsi="宋体" w:eastAsia="宋体" w:cs="宋体"/>
          <w:color w:val="auto"/>
          <w:sz w:val="20"/>
        </w:rPr>
        <w:br w:type="textWrapping"/>
      </w:r>
      <w:r>
        <w:rPr>
          <w:rFonts w:hint="eastAsia" w:ascii="宋体" w:hAnsi="宋体" w:eastAsia="宋体" w:cs="宋体"/>
          <w:color w:val="auto"/>
          <w:sz w:val="20"/>
        </w:rPr>
        <w:t>students.append(student1)  # 使用append将学生字典添加到列表中</w:t>
      </w:r>
    </w:p>
    <w:p w14:paraId="3E0DAC2E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使用append()将每个学生的信息添加到students列表中，append()方法会在列表末尾添加新元素。</w:t>
      </w:r>
    </w:p>
    <w:p w14:paraId="08FC4EF7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3.2 函数计算</w:t>
      </w:r>
    </w:p>
    <w:p w14:paraId="41DD56E1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程序设计了三个函数来组织代码：</w:t>
      </w:r>
    </w:p>
    <w:p w14:paraId="019BCCEC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（1）calculate_total(python_score, ai_score)：计算综合成绩。综合成绩公式为：</w:t>
      </w:r>
    </w:p>
    <w:p w14:paraId="573052D1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total_score  =  0.6 × python_score + 0.4 × ai_score</w:t>
      </w:r>
    </w:p>
    <w:p w14:paraId="3F398EF1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（2）judge_level(total_score)：根据综合成绩判断等级。等级划分标准如下：</w:t>
      </w:r>
    </w:p>
    <w:p w14:paraId="2D0F9EB6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• ≥90分：A等级</w:t>
      </w:r>
      <w:r>
        <w:rPr>
          <w:rFonts w:hint="eastAsia" w:ascii="宋体" w:hAnsi="宋体" w:eastAsia="宋体" w:cs="宋体"/>
          <w:color w:val="auto"/>
        </w:rPr>
        <w:br w:type="textWrapping"/>
      </w:r>
      <w:r>
        <w:rPr>
          <w:rFonts w:hint="eastAsia" w:ascii="宋体" w:hAnsi="宋体" w:eastAsia="宋体" w:cs="宋体"/>
          <w:color w:val="auto"/>
        </w:rPr>
        <w:t xml:space="preserve">    • 80-89分：B等级</w:t>
      </w:r>
      <w:r>
        <w:rPr>
          <w:rFonts w:hint="eastAsia" w:ascii="宋体" w:hAnsi="宋体" w:eastAsia="宋体" w:cs="宋体"/>
          <w:color w:val="auto"/>
        </w:rPr>
        <w:br w:type="textWrapping"/>
      </w:r>
      <w:r>
        <w:rPr>
          <w:rFonts w:hint="eastAsia" w:ascii="宋体" w:hAnsi="宋体" w:eastAsia="宋体" w:cs="宋体"/>
          <w:color w:val="auto"/>
        </w:rPr>
        <w:t xml:space="preserve">    • 70-79分：C等级</w:t>
      </w:r>
      <w:r>
        <w:rPr>
          <w:rFonts w:hint="eastAsia" w:ascii="宋体" w:hAnsi="宋体" w:eastAsia="宋体" w:cs="宋体"/>
          <w:color w:val="auto"/>
        </w:rPr>
        <w:br w:type="textWrapping"/>
      </w:r>
      <w:r>
        <w:rPr>
          <w:rFonts w:hint="eastAsia" w:ascii="宋体" w:hAnsi="宋体" w:eastAsia="宋体" w:cs="宋体"/>
          <w:color w:val="auto"/>
        </w:rPr>
        <w:t xml:space="preserve">    • 60-69分：D等级</w:t>
      </w:r>
      <w:r>
        <w:rPr>
          <w:rFonts w:hint="eastAsia" w:ascii="宋体" w:hAnsi="宋体" w:eastAsia="宋体" w:cs="宋体"/>
          <w:color w:val="auto"/>
        </w:rPr>
        <w:br w:type="textWrapping"/>
      </w:r>
      <w:r>
        <w:rPr>
          <w:rFonts w:hint="eastAsia" w:ascii="宋体" w:hAnsi="宋体" w:eastAsia="宋体" w:cs="宋体"/>
          <w:color w:val="auto"/>
        </w:rPr>
        <w:t xml:space="preserve">    • ＜60分：E等级</w:t>
      </w:r>
    </w:p>
    <w:p w14:paraId="4CD0194C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（3）summarize_students(students)：统计班级情况，计算平均分、最高分、最低分和各等级人数。</w:t>
      </w:r>
    </w:p>
    <w:p w14:paraId="50168098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3.3 循环遍历与输出</w:t>
      </w:r>
    </w:p>
    <w:p w14:paraId="42D1929D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使用for循环遍历students列表，对每个学生计算综合成绩和等级，并检查作业完成情况。如果homework_finished为False，则输出"需补交作业"提示。</w:t>
      </w:r>
    </w:p>
    <w:p w14:paraId="32F8D2F3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四、关键代码解释</w:t>
      </w:r>
    </w:p>
    <w:p w14:paraId="495D2117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4.1 len()函数的使用</w:t>
      </w:r>
    </w:p>
    <w:p w14:paraId="7C77C655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len()函数用于获取容器中元素的数量。在本程序中，len(students)返回学生总人数，len()在此处的作用是确定列表中有多少个学生。</w:t>
      </w:r>
    </w:p>
    <w:p w14:paraId="1955EC69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4.2 type()函数的使用</w:t>
      </w:r>
    </w:p>
    <w:p w14:paraId="13A00A70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type()函数用于检查变量的数据类型。本程序中检查了name（字符串）、python_score（整数）、homework_finished（布尔值）的类型，确保字段类型符合设计要求。</w:t>
      </w:r>
    </w:p>
    <w:p w14:paraId="147F647C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4.3 shape的使用</w:t>
      </w:r>
    </w:p>
    <w:p w14:paraId="3470C05C">
      <w:pPr>
        <w:spacing w:line="360" w:lineRule="auto"/>
        <w:ind w:firstLine="48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将所有学生的成绩整理为二维数组scores，形状为(5, 2)。shape返回数组的维度，(5, 2)表示5行2列，即5名学生、2门课程成绩。</w:t>
      </w:r>
    </w:p>
    <w:p w14:paraId="68CD50B5">
      <w:pPr>
        <w:jc w:val="center"/>
      </w:pPr>
      <w:r>
        <w:drawing>
          <wp:inline distT="0" distB="0" distL="114300" distR="114300">
            <wp:extent cx="4848860" cy="7642225"/>
            <wp:effectExtent l="0" t="0" r="889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64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9D384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1"/>
        </w:rPr>
        <w:t>图1 程序运行结果</w:t>
      </w:r>
    </w:p>
    <w:p w14:paraId="0B72EF05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五、结果分析与总结</w:t>
      </w:r>
    </w:p>
    <w:p w14:paraId="0A5B61A8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（一）程序输出结果分析</w:t>
      </w:r>
    </w:p>
    <w:p w14:paraId="57C501B5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1. 学生人数：5人</w:t>
      </w:r>
    </w:p>
    <w:p w14:paraId="1B3A1E08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2. 综合成绩：</w:t>
      </w:r>
    </w:p>
    <w:p w14:paraId="5EA00758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• 张三：87.0分，等级B</w:t>
      </w:r>
    </w:p>
    <w:p w14:paraId="4FCFD2DA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• 李四：79.6分，等级C</w:t>
      </w:r>
    </w:p>
    <w:p w14:paraId="6552D376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• 王五：90.4分，等级A，成绩最好</w:t>
      </w:r>
    </w:p>
    <w:p w14:paraId="304591E7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• 赵六：67.0分，等级D，需补交作业</w:t>
      </w:r>
    </w:p>
    <w:p w14:paraId="4632B705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   • 孙七：57.0分，等级E，需补交作业</w:t>
      </w:r>
    </w:p>
    <w:p w14:paraId="38320559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3. 班级统计：平均分76.2分，最高分90.4分，最低分57.0分，各等级人数均匀分布（A、B、C、D、E各1人）</w:t>
      </w:r>
    </w:p>
    <w:p w14:paraId="7C9C1D61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（二）总结反思</w:t>
      </w:r>
    </w:p>
    <w:p w14:paraId="2041B1F2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通过本次作业，我对Python基础语法有了更深的理解：</w:t>
      </w:r>
    </w:p>
    <w:p w14:paraId="5EBBC388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1. 列表和字典的区别：列表是有序序列，适合存储同类数据；字典通过键值对存储，可以通过字段名访问数据，语义更清晰。</w:t>
      </w:r>
    </w:p>
    <w:p w14:paraId="68EC2E03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2. 函数的作用：函数可以将代码模块化，提高代码复用性。本程序将成绩计算、等级判断和统计功能分别封装为三个函数，使主程序结构清晰。</w:t>
      </w:r>
      <w:bookmarkStart w:id="0" w:name="_GoBack"/>
      <w:bookmarkEnd w:id="0"/>
    </w:p>
    <w:p w14:paraId="3992C6CB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3. 循环和判断的配合使用：for循环遍历列表，if/elif/else判断条件，两者配合可以实现复杂的数据处理逻辑。</w:t>
      </w:r>
    </w:p>
    <w:p w14:paraId="1BBA75D6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 xml:space="preserve">    4. 代码注释的重要性：合理的注释可以帮助理解代码逻辑，但注释应该说明代码的实际作用，而不是简单描述语句类型。</w:t>
      </w:r>
    </w:p>
    <w:sectPr>
      <w:pgSz w:w="12240" w:h="15840"/>
      <w:pgMar w:top="1417" w:right="1417" w:bottom="1417" w:left="141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2BA2C18"/>
    <w:rsid w:val="35BA7826"/>
    <w:rsid w:val="4EFA0E7C"/>
    <w:rsid w:val="5260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1441</Words>
  <Characters>2025</Characters>
  <Lines>0</Lines>
  <Paragraphs>0</Paragraphs>
  <TotalTime>75</TotalTime>
  <ScaleCrop>false</ScaleCrop>
  <LinksUpToDate>false</LinksUpToDate>
  <CharactersWithSpaces>2236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2026-05-29T16:17:25Z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2052-12.1.0.26375</vt:lpwstr>
  </property>
  <property fmtid="{D5CDD505-2E9C-101B-9397-08002B2CF9AE}" pid="4" name="ICV">
    <vt:lpwstr>083CBF54392A417E9788A6714B9D4C37_12</vt:lpwstr>
  </property>
</Properties>
</file>